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iBang"/>
        <w:tblW w:w="107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5940"/>
      </w:tblGrid>
      <w:tr w:rsidR="00135429" w:rsidRPr="00BA10DD" w14:paraId="442A59DD" w14:textId="77777777" w:rsidTr="00BA10DD">
        <w:tc>
          <w:tcPr>
            <w:tcW w:w="4788" w:type="dxa"/>
            <w:shd w:val="clear" w:color="auto" w:fill="auto"/>
          </w:tcPr>
          <w:p w14:paraId="7ABFE057" w14:textId="77777777" w:rsidR="00BA10DD" w:rsidRPr="00BA10DD" w:rsidRDefault="00000000" w:rsidP="00BA10DD">
            <w:pPr>
              <w:ind w:left="25"/>
              <w:jc w:val="center"/>
              <w:rPr>
                <w:rFonts w:ascii="Times New Roman" w:hAnsi="Times New Roman" w:cs="Times New Roman"/>
                <w:b/>
                <w:color w:val="000000"/>
                <w:sz w:val="24"/>
              </w:rPr>
            </w:pPr>
            <w:r w:rsidRPr="00BA10DD">
              <w:rPr>
                <w:rFonts w:ascii="Times New Roman" w:hAnsi="Times New Roman" w:cs="Times New Roman"/>
                <w:b/>
                <w:color w:val="000000"/>
                <w:sz w:val="24"/>
              </w:rPr>
              <w:t>SỞ</w:t>
            </w:r>
            <w:r w:rsidR="00BA10DD" w:rsidRPr="00BA10DD">
              <w:rPr>
                <w:rFonts w:ascii="Times New Roman" w:hAnsi="Times New Roman" w:cs="Times New Roman"/>
                <w:b/>
                <w:color w:val="000000"/>
                <w:sz w:val="24"/>
              </w:rPr>
              <w:t xml:space="preserve"> </w:t>
            </w:r>
            <w:r w:rsidRPr="00BA10DD">
              <w:rPr>
                <w:rFonts w:ascii="Times New Roman" w:hAnsi="Times New Roman" w:cs="Times New Roman"/>
                <w:b/>
                <w:color w:val="000000"/>
                <w:sz w:val="24"/>
              </w:rPr>
              <w:t>GD&amp;ĐT</w:t>
            </w:r>
            <w:r w:rsidR="00BA10DD" w:rsidRPr="00BA10DD">
              <w:rPr>
                <w:rFonts w:ascii="Times New Roman" w:hAnsi="Times New Roman" w:cs="Times New Roman"/>
                <w:b/>
                <w:color w:val="000000"/>
                <w:sz w:val="24"/>
              </w:rPr>
              <w:t>.</w:t>
            </w:r>
            <w:r w:rsidRPr="00BA10DD">
              <w:rPr>
                <w:rFonts w:ascii="Times New Roman" w:hAnsi="Times New Roman" w:cs="Times New Roman"/>
                <w:b/>
                <w:color w:val="000000"/>
                <w:sz w:val="24"/>
              </w:rPr>
              <w:t>.........</w:t>
            </w:r>
            <w:r w:rsidR="00BA10DD" w:rsidRPr="00BA10DD">
              <w:rPr>
                <w:rFonts w:ascii="Times New Roman" w:hAnsi="Times New Roman" w:cs="Times New Roman"/>
                <w:b/>
                <w:color w:val="000000"/>
                <w:sz w:val="24"/>
              </w:rPr>
              <w:t xml:space="preserve"> </w:t>
            </w:r>
          </w:p>
          <w:p w14:paraId="007FC62C" w14:textId="7BF82C13" w:rsidR="00135429" w:rsidRPr="00BA10DD" w:rsidRDefault="00000000" w:rsidP="00BA10DD">
            <w:pPr>
              <w:ind w:left="25"/>
              <w:jc w:val="center"/>
              <w:rPr>
                <w:rFonts w:ascii="Times New Roman" w:hAnsi="Times New Roman" w:cs="Times New Roman"/>
                <w:color w:val="000000"/>
                <w:sz w:val="24"/>
              </w:rPr>
            </w:pPr>
            <w:r w:rsidRPr="00BA10DD">
              <w:rPr>
                <w:rFonts w:ascii="Times New Roman" w:hAnsi="Times New Roman" w:cs="Times New Roman"/>
                <w:b/>
                <w:color w:val="000000"/>
                <w:sz w:val="24"/>
              </w:rPr>
              <w:t>TRƯỜNG</w:t>
            </w:r>
            <w:r w:rsidR="00BA10DD" w:rsidRPr="00BA10DD">
              <w:rPr>
                <w:rFonts w:ascii="Times New Roman" w:hAnsi="Times New Roman" w:cs="Times New Roman"/>
                <w:b/>
                <w:color w:val="000000"/>
                <w:sz w:val="24"/>
              </w:rPr>
              <w:t xml:space="preserve"> </w:t>
            </w:r>
            <w:r w:rsidRPr="00BA10DD">
              <w:rPr>
                <w:rFonts w:ascii="Times New Roman" w:hAnsi="Times New Roman" w:cs="Times New Roman"/>
                <w:b/>
                <w:color w:val="000000"/>
                <w:sz w:val="24"/>
              </w:rPr>
              <w:t>THPT</w:t>
            </w:r>
            <w:r w:rsidR="00BA10DD" w:rsidRPr="00BA10DD">
              <w:rPr>
                <w:rFonts w:ascii="Times New Roman" w:hAnsi="Times New Roman" w:cs="Times New Roman"/>
                <w:b/>
                <w:color w:val="000000"/>
                <w:sz w:val="24"/>
              </w:rPr>
              <w:t>.</w:t>
            </w:r>
            <w:r w:rsidRPr="00BA10DD">
              <w:rPr>
                <w:rFonts w:ascii="Times New Roman" w:hAnsi="Times New Roman" w:cs="Times New Roman"/>
                <w:b/>
                <w:color w:val="000000"/>
                <w:sz w:val="24"/>
              </w:rPr>
              <w:t>.........</w:t>
            </w:r>
            <w:r w:rsidR="00BA10DD" w:rsidRPr="00BA10DD">
              <w:rPr>
                <w:rFonts w:ascii="Times New Roman" w:hAnsi="Times New Roman" w:cs="Times New Roman"/>
                <w:b/>
                <w:color w:val="000000"/>
                <w:sz w:val="24"/>
              </w:rPr>
              <w:t xml:space="preserve">  </w:t>
            </w:r>
          </w:p>
        </w:tc>
        <w:tc>
          <w:tcPr>
            <w:tcW w:w="5940" w:type="dxa"/>
            <w:shd w:val="clear" w:color="auto" w:fill="auto"/>
          </w:tcPr>
          <w:p w14:paraId="2EC1951A" w14:textId="77777777" w:rsidR="00BA10DD" w:rsidRDefault="00000000" w:rsidP="00BA10DD">
            <w:pPr>
              <w:ind w:left="25"/>
              <w:jc w:val="center"/>
              <w:rPr>
                <w:rFonts w:ascii="Times New Roman" w:hAnsi="Times New Roman" w:cs="Times New Roman"/>
                <w:b/>
                <w:color w:val="000000"/>
                <w:sz w:val="24"/>
              </w:rPr>
            </w:pPr>
            <w:r w:rsidRPr="00BA10DD">
              <w:rPr>
                <w:rFonts w:ascii="Times New Roman" w:hAnsi="Times New Roman" w:cs="Times New Roman"/>
                <w:b/>
                <w:color w:val="000000"/>
                <w:sz w:val="24"/>
              </w:rPr>
              <w:t>ĐỀ</w:t>
            </w:r>
            <w:r w:rsidR="00BA10DD" w:rsidRPr="00BA10DD">
              <w:rPr>
                <w:rFonts w:ascii="Times New Roman" w:hAnsi="Times New Roman" w:cs="Times New Roman"/>
                <w:b/>
                <w:color w:val="000000"/>
                <w:sz w:val="24"/>
              </w:rPr>
              <w:t xml:space="preserve"> </w:t>
            </w:r>
            <w:r w:rsidRPr="00BA10DD">
              <w:rPr>
                <w:rFonts w:ascii="Times New Roman" w:hAnsi="Times New Roman" w:cs="Times New Roman"/>
                <w:b/>
                <w:color w:val="000000"/>
                <w:sz w:val="24"/>
              </w:rPr>
              <w:t>ÔN</w:t>
            </w:r>
            <w:r w:rsidR="00BA10DD" w:rsidRPr="00BA10DD">
              <w:rPr>
                <w:rFonts w:ascii="Times New Roman" w:hAnsi="Times New Roman" w:cs="Times New Roman"/>
                <w:b/>
                <w:color w:val="000000"/>
                <w:sz w:val="24"/>
              </w:rPr>
              <w:t xml:space="preserve"> </w:t>
            </w:r>
            <w:r w:rsidRPr="00BA10DD">
              <w:rPr>
                <w:rFonts w:ascii="Times New Roman" w:hAnsi="Times New Roman" w:cs="Times New Roman"/>
                <w:b/>
                <w:color w:val="000000"/>
                <w:sz w:val="24"/>
              </w:rPr>
              <w:t>TẬP</w:t>
            </w:r>
            <w:r w:rsidR="00BA10DD" w:rsidRPr="00BA10DD">
              <w:rPr>
                <w:rFonts w:ascii="Times New Roman" w:hAnsi="Times New Roman" w:cs="Times New Roman"/>
                <w:b/>
                <w:color w:val="000000"/>
                <w:sz w:val="24"/>
              </w:rPr>
              <w:t xml:space="preserve"> </w:t>
            </w:r>
            <w:r w:rsidRPr="00BA10DD">
              <w:rPr>
                <w:rFonts w:ascii="Times New Roman" w:hAnsi="Times New Roman" w:cs="Times New Roman"/>
                <w:b/>
                <w:color w:val="000000"/>
                <w:sz w:val="24"/>
              </w:rPr>
              <w:t>GIỮA</w:t>
            </w:r>
            <w:r w:rsidR="00BA10DD" w:rsidRPr="00BA10DD">
              <w:rPr>
                <w:rFonts w:ascii="Times New Roman" w:hAnsi="Times New Roman" w:cs="Times New Roman"/>
                <w:b/>
                <w:color w:val="000000"/>
                <w:sz w:val="24"/>
              </w:rPr>
              <w:t xml:space="preserve"> </w:t>
            </w:r>
            <w:r w:rsidRPr="00BA10DD">
              <w:rPr>
                <w:rFonts w:ascii="Times New Roman" w:hAnsi="Times New Roman" w:cs="Times New Roman"/>
                <w:b/>
                <w:color w:val="000000"/>
                <w:sz w:val="24"/>
              </w:rPr>
              <w:t>KỲ</w:t>
            </w:r>
            <w:r w:rsidR="00BA10DD" w:rsidRPr="00BA10DD">
              <w:rPr>
                <w:rFonts w:ascii="Times New Roman" w:hAnsi="Times New Roman" w:cs="Times New Roman"/>
                <w:b/>
                <w:color w:val="000000"/>
                <w:sz w:val="24"/>
              </w:rPr>
              <w:t xml:space="preserve"> </w:t>
            </w:r>
            <w:r w:rsidRPr="00BA10DD">
              <w:rPr>
                <w:rFonts w:ascii="Times New Roman" w:hAnsi="Times New Roman" w:cs="Times New Roman"/>
                <w:b/>
                <w:color w:val="000000"/>
                <w:sz w:val="24"/>
              </w:rPr>
              <w:t>II</w:t>
            </w:r>
            <w:r w:rsidR="00BA10DD" w:rsidRPr="00BA10DD">
              <w:rPr>
                <w:rFonts w:ascii="Times New Roman" w:hAnsi="Times New Roman" w:cs="Times New Roman"/>
                <w:b/>
                <w:color w:val="000000"/>
                <w:sz w:val="24"/>
              </w:rPr>
              <w:t xml:space="preserve"> </w:t>
            </w:r>
          </w:p>
          <w:p w14:paraId="12601230" w14:textId="4181E1D6" w:rsidR="00BA10DD" w:rsidRPr="00BA10DD" w:rsidRDefault="00000000" w:rsidP="00BA10DD">
            <w:pPr>
              <w:ind w:left="25"/>
              <w:jc w:val="center"/>
              <w:rPr>
                <w:rFonts w:ascii="Times New Roman" w:hAnsi="Times New Roman" w:cs="Times New Roman"/>
                <w:b/>
                <w:color w:val="000000"/>
                <w:sz w:val="24"/>
              </w:rPr>
            </w:pPr>
            <w:r w:rsidRPr="00BA10DD">
              <w:rPr>
                <w:rFonts w:ascii="Times New Roman" w:hAnsi="Times New Roman" w:cs="Times New Roman"/>
                <w:b/>
                <w:color w:val="000000"/>
                <w:sz w:val="24"/>
              </w:rPr>
              <w:t>Môn</w:t>
            </w:r>
            <w:r w:rsidR="00BA10DD" w:rsidRPr="00BA10DD">
              <w:rPr>
                <w:rFonts w:ascii="Times New Roman" w:hAnsi="Times New Roman" w:cs="Times New Roman"/>
                <w:b/>
                <w:color w:val="000000"/>
                <w:sz w:val="24"/>
              </w:rPr>
              <w:t xml:space="preserve"> </w:t>
            </w:r>
            <w:r w:rsidRPr="00BA10DD">
              <w:rPr>
                <w:rFonts w:ascii="Times New Roman" w:hAnsi="Times New Roman" w:cs="Times New Roman"/>
                <w:b/>
                <w:color w:val="000000"/>
                <w:sz w:val="24"/>
              </w:rPr>
              <w:t>học:</w:t>
            </w:r>
            <w:r w:rsidR="00BA10DD" w:rsidRPr="00BA10DD">
              <w:rPr>
                <w:rFonts w:ascii="Times New Roman" w:hAnsi="Times New Roman" w:cs="Times New Roman"/>
                <w:b/>
                <w:color w:val="000000"/>
                <w:sz w:val="24"/>
              </w:rPr>
              <w:t xml:space="preserve"> </w:t>
            </w:r>
            <w:r w:rsidRPr="00BA10DD">
              <w:rPr>
                <w:rFonts w:ascii="Times New Roman" w:hAnsi="Times New Roman" w:cs="Times New Roman"/>
                <w:b/>
                <w:color w:val="000000"/>
                <w:sz w:val="24"/>
              </w:rPr>
              <w:t>TOÁN</w:t>
            </w:r>
            <w:r w:rsidR="00BA10DD" w:rsidRPr="00BA10DD">
              <w:rPr>
                <w:rFonts w:ascii="Times New Roman" w:hAnsi="Times New Roman" w:cs="Times New Roman"/>
                <w:b/>
                <w:color w:val="000000"/>
                <w:sz w:val="24"/>
              </w:rPr>
              <w:t xml:space="preserve"> </w:t>
            </w:r>
            <w:r w:rsidRPr="00BA10DD">
              <w:rPr>
                <w:rFonts w:ascii="Times New Roman" w:hAnsi="Times New Roman" w:cs="Times New Roman"/>
                <w:b/>
                <w:color w:val="000000"/>
                <w:sz w:val="24"/>
              </w:rPr>
              <w:t>12</w:t>
            </w:r>
            <w:r w:rsidR="00BA10DD" w:rsidRPr="00BA10DD">
              <w:rPr>
                <w:rFonts w:ascii="Times New Roman" w:hAnsi="Times New Roman" w:cs="Times New Roman"/>
                <w:b/>
                <w:color w:val="000000"/>
                <w:sz w:val="24"/>
              </w:rPr>
              <w:t xml:space="preserve"> </w:t>
            </w:r>
          </w:p>
          <w:p w14:paraId="2DEB7954" w14:textId="77777777" w:rsidR="00BA10DD" w:rsidRPr="00BA10DD" w:rsidRDefault="00000000" w:rsidP="00BA10DD">
            <w:pPr>
              <w:ind w:left="25"/>
              <w:jc w:val="center"/>
              <w:rPr>
                <w:rFonts w:ascii="Times New Roman" w:hAnsi="Times New Roman" w:cs="Times New Roman"/>
                <w:b/>
                <w:color w:val="000000"/>
                <w:sz w:val="24"/>
              </w:rPr>
            </w:pPr>
            <w:r w:rsidRPr="00BA10DD">
              <w:rPr>
                <w:rFonts w:ascii="Times New Roman" w:hAnsi="Times New Roman" w:cs="Times New Roman"/>
                <w:b/>
                <w:color w:val="000000"/>
                <w:sz w:val="24"/>
              </w:rPr>
              <w:t>Thời</w:t>
            </w:r>
            <w:r w:rsidR="00BA10DD" w:rsidRPr="00BA10DD">
              <w:rPr>
                <w:rFonts w:ascii="Times New Roman" w:hAnsi="Times New Roman" w:cs="Times New Roman"/>
                <w:b/>
                <w:color w:val="000000"/>
                <w:sz w:val="24"/>
              </w:rPr>
              <w:t xml:space="preserve"> </w:t>
            </w:r>
            <w:r w:rsidRPr="00BA10DD">
              <w:rPr>
                <w:rFonts w:ascii="Times New Roman" w:hAnsi="Times New Roman" w:cs="Times New Roman"/>
                <w:b/>
                <w:color w:val="000000"/>
                <w:sz w:val="24"/>
              </w:rPr>
              <w:t>gian</w:t>
            </w:r>
            <w:r w:rsidR="00BA10DD" w:rsidRPr="00BA10DD">
              <w:rPr>
                <w:rFonts w:ascii="Times New Roman" w:hAnsi="Times New Roman" w:cs="Times New Roman"/>
                <w:b/>
                <w:color w:val="000000"/>
                <w:sz w:val="24"/>
              </w:rPr>
              <w:t xml:space="preserve"> </w:t>
            </w:r>
            <w:r w:rsidRPr="00BA10DD">
              <w:rPr>
                <w:rFonts w:ascii="Times New Roman" w:hAnsi="Times New Roman" w:cs="Times New Roman"/>
                <w:b/>
                <w:color w:val="000000"/>
                <w:sz w:val="24"/>
              </w:rPr>
              <w:t>làm</w:t>
            </w:r>
            <w:r w:rsidR="00BA10DD" w:rsidRPr="00BA10DD">
              <w:rPr>
                <w:rFonts w:ascii="Times New Roman" w:hAnsi="Times New Roman" w:cs="Times New Roman"/>
                <w:b/>
                <w:color w:val="000000"/>
                <w:sz w:val="24"/>
              </w:rPr>
              <w:t xml:space="preserve"> </w:t>
            </w:r>
            <w:r w:rsidRPr="00BA10DD">
              <w:rPr>
                <w:rFonts w:ascii="Times New Roman" w:hAnsi="Times New Roman" w:cs="Times New Roman"/>
                <w:b/>
                <w:color w:val="000000"/>
                <w:sz w:val="24"/>
              </w:rPr>
              <w:t>bài:</w:t>
            </w:r>
            <w:r w:rsidR="00BA10DD" w:rsidRPr="00BA10DD">
              <w:rPr>
                <w:rFonts w:ascii="Times New Roman" w:hAnsi="Times New Roman" w:cs="Times New Roman"/>
                <w:b/>
                <w:color w:val="000000"/>
                <w:sz w:val="24"/>
              </w:rPr>
              <w:t xml:space="preserve">  </w:t>
            </w:r>
            <w:r w:rsidRPr="00BA10DD">
              <w:rPr>
                <w:rFonts w:ascii="Times New Roman" w:hAnsi="Times New Roman" w:cs="Times New Roman"/>
                <w:b/>
                <w:color w:val="000000"/>
                <w:sz w:val="24"/>
              </w:rPr>
              <w:t>phút</w:t>
            </w:r>
            <w:r w:rsidR="00BA10DD" w:rsidRPr="00BA10DD">
              <w:rPr>
                <w:rFonts w:ascii="Times New Roman" w:hAnsi="Times New Roman" w:cs="Times New Roman"/>
                <w:b/>
                <w:color w:val="000000"/>
                <w:sz w:val="24"/>
              </w:rPr>
              <w:t xml:space="preserve"> </w:t>
            </w:r>
          </w:p>
          <w:p w14:paraId="40E2497F" w14:textId="0AA66E8B" w:rsidR="00135429" w:rsidRPr="00BA10DD" w:rsidRDefault="00000000" w:rsidP="00BA10DD">
            <w:pPr>
              <w:ind w:left="25"/>
              <w:jc w:val="center"/>
              <w:rPr>
                <w:rFonts w:ascii="Times New Roman" w:hAnsi="Times New Roman" w:cs="Times New Roman"/>
                <w:color w:val="000000"/>
                <w:sz w:val="24"/>
              </w:rPr>
            </w:pPr>
            <w:r w:rsidRPr="00BA10DD">
              <w:rPr>
                <w:rFonts w:ascii="Times New Roman" w:hAnsi="Times New Roman" w:cs="Times New Roman"/>
                <w:b/>
                <w:color w:val="000000"/>
                <w:sz w:val="24"/>
              </w:rPr>
              <w:t>Mã</w:t>
            </w:r>
            <w:r w:rsidR="00BA10DD" w:rsidRPr="00BA10DD">
              <w:rPr>
                <w:rFonts w:ascii="Times New Roman" w:hAnsi="Times New Roman" w:cs="Times New Roman"/>
                <w:b/>
                <w:color w:val="000000"/>
                <w:sz w:val="24"/>
              </w:rPr>
              <w:t xml:space="preserve"> </w:t>
            </w:r>
            <w:r w:rsidRPr="00BA10DD">
              <w:rPr>
                <w:rFonts w:ascii="Times New Roman" w:hAnsi="Times New Roman" w:cs="Times New Roman"/>
                <w:b/>
                <w:color w:val="000000"/>
                <w:sz w:val="24"/>
              </w:rPr>
              <w:t>đề:</w:t>
            </w:r>
            <w:r w:rsidR="00BA10DD" w:rsidRPr="00BA10DD">
              <w:rPr>
                <w:rFonts w:ascii="Times New Roman" w:hAnsi="Times New Roman" w:cs="Times New Roman"/>
                <w:b/>
                <w:color w:val="000000"/>
                <w:sz w:val="24"/>
              </w:rPr>
              <w:t xml:space="preserve"> </w:t>
            </w:r>
            <w:r w:rsidRPr="00BA10DD">
              <w:rPr>
                <w:rFonts w:ascii="Times New Roman" w:hAnsi="Times New Roman" w:cs="Times New Roman"/>
                <w:b/>
                <w:color w:val="000000"/>
                <w:sz w:val="24"/>
              </w:rPr>
              <w:t>712</w:t>
            </w:r>
          </w:p>
        </w:tc>
      </w:tr>
    </w:tbl>
    <w:p w14:paraId="3FF96312" w14:textId="6A50DE14" w:rsidR="00BA10DD" w:rsidRPr="00BA10DD" w:rsidRDefault="00BA10DD"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000000"/>
          <w:sz w:val="24"/>
        </w:rPr>
        <w:t xml:space="preserve"> PHẦN I. Câu trắc nghiệm nhiều phương án lựa chọn.</w:t>
      </w:r>
    </w:p>
    <w:p w14:paraId="7147363F" w14:textId="77777777" w:rsidR="00BA10DD" w:rsidRPr="00BA10DD" w:rsidRDefault="00000000"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800080"/>
          <w:sz w:val="24"/>
        </w:rPr>
        <w:t>Câu</w:t>
      </w:r>
      <w:r w:rsidR="00BA10DD" w:rsidRPr="00BA10DD">
        <w:rPr>
          <w:rFonts w:ascii="Times New Roman" w:hAnsi="Times New Roman" w:cs="Times New Roman"/>
          <w:b/>
          <w:color w:val="800080"/>
          <w:sz w:val="24"/>
        </w:rPr>
        <w:t xml:space="preserve"> </w:t>
      </w:r>
      <w:r w:rsidRPr="00BA10DD">
        <w:rPr>
          <w:rFonts w:ascii="Times New Roman" w:hAnsi="Times New Roman" w:cs="Times New Roman"/>
          <w:b/>
          <w:color w:val="800080"/>
          <w:sz w:val="24"/>
        </w:rPr>
        <w:t>1.</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Tìm</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nguyên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hàm</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6"/>
          <w:sz w:val="24"/>
        </w:rPr>
        <w:object w:dxaOrig="1760" w:dyaOrig="440" w14:anchorId="08EF3D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8.15pt;height:22.15pt" o:ole="">
            <v:imagedata r:id="rId6" o:title=""/>
          </v:shape>
          <o:OLEObject Type="Embed" ProgID="Equation.DSMT4" ShapeID="_x0000_i1026" DrawAspect="Content" ObjectID="_1801842092" r:id="rId7"/>
        </w:object>
      </w:r>
      <w:r w:rsidRPr="00BA10DD">
        <w:rPr>
          <w:rFonts w:ascii="Times New Roman" w:hAnsi="Times New Roman" w:cs="Times New Roman"/>
          <w:color w:val="000000"/>
          <w:sz w:val="24"/>
        </w:rPr>
        <w:t>.</w:t>
      </w:r>
    </w:p>
    <w:p w14:paraId="35FF5F4A"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A10DD">
        <w:rPr>
          <w:rFonts w:ascii="Times New Roman" w:hAnsi="Times New Roman" w:cs="Times New Roman"/>
          <w:b/>
          <w:color w:val="0000FF"/>
          <w:sz w:val="24"/>
        </w:rPr>
        <w:tab/>
        <w:t>A.</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6"/>
          <w:sz w:val="24"/>
        </w:rPr>
        <w:object w:dxaOrig="1820" w:dyaOrig="320" w14:anchorId="2C12C332">
          <v:shape id="_x0000_i1029" type="#_x0000_t75" style="width:91.15pt;height:16.15pt" o:ole="">
            <v:imagedata r:id="rId8" o:title=""/>
          </v:shape>
          <o:OLEObject Type="Embed" ProgID="Equation.DSMT4" ShapeID="_x0000_i1029" DrawAspect="Content" ObjectID="_1801842093" r:id="rId9"/>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B.</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6"/>
          <w:sz w:val="24"/>
        </w:rPr>
        <w:object w:dxaOrig="1700" w:dyaOrig="320" w14:anchorId="3CA2877C">
          <v:shape id="_x0000_i1032" type="#_x0000_t75" style="width:85.15pt;height:16.15pt" o:ole="">
            <v:imagedata r:id="rId10" o:title=""/>
          </v:shape>
          <o:OLEObject Type="Embed" ProgID="Equation.DSMT4" ShapeID="_x0000_i1032" DrawAspect="Content" ObjectID="_1801842094" r:id="rId11"/>
        </w:object>
      </w:r>
      <w:r w:rsidR="00000000" w:rsidRPr="00BA10DD">
        <w:rPr>
          <w:rFonts w:ascii="Times New Roman" w:hAnsi="Times New Roman" w:cs="Times New Roman"/>
          <w:color w:val="000000"/>
          <w:sz w:val="24"/>
        </w:rPr>
        <w:t>.</w:t>
      </w:r>
    </w:p>
    <w:p w14:paraId="3DE138CF"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C.</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6"/>
          <w:sz w:val="24"/>
        </w:rPr>
        <w:object w:dxaOrig="1700" w:dyaOrig="320" w14:anchorId="0F5A1EF0">
          <v:shape id="_x0000_i1035" type="#_x0000_t75" style="width:85.15pt;height:16.15pt" o:ole="">
            <v:imagedata r:id="rId12" o:title=""/>
          </v:shape>
          <o:OLEObject Type="Embed" ProgID="Equation.DSMT4" ShapeID="_x0000_i1035" DrawAspect="Content" ObjectID="_1801842095" r:id="rId13"/>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FF0000"/>
          <w:sz w:val="24"/>
        </w:rPr>
        <w:tab/>
        <w:t>D</w:t>
      </w:r>
      <w:r w:rsidRPr="00BA10DD">
        <w:rPr>
          <w:rFonts w:ascii="Times New Roman" w:hAnsi="Times New Roman" w:cs="Times New Roman"/>
          <w:b/>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24"/>
          <w:sz w:val="24"/>
        </w:rPr>
        <w:object w:dxaOrig="1860" w:dyaOrig="660" w14:anchorId="582076C3">
          <v:shape id="_x0000_i1038" type="#_x0000_t75" style="width:93pt;height:33pt" o:ole="">
            <v:imagedata r:id="rId14" o:title=""/>
          </v:shape>
          <o:OLEObject Type="Embed" ProgID="Equation.DSMT4" ShapeID="_x0000_i1038" DrawAspect="Content" ObjectID="_1801842096" r:id="rId15"/>
        </w:object>
      </w:r>
      <w:r w:rsidR="00000000" w:rsidRPr="00BA10DD">
        <w:rPr>
          <w:rFonts w:ascii="Times New Roman" w:hAnsi="Times New Roman" w:cs="Times New Roman"/>
          <w:color w:val="000000"/>
          <w:sz w:val="24"/>
        </w:rPr>
        <w:t>.</w:t>
      </w:r>
    </w:p>
    <w:p w14:paraId="3091FF3D" w14:textId="06C49051" w:rsidR="00BA10DD" w:rsidRPr="00BA10DD" w:rsidRDefault="00000000"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800080"/>
          <w:sz w:val="24"/>
        </w:rPr>
        <w:t>Câu</w:t>
      </w:r>
      <w:r w:rsidR="00BA10DD" w:rsidRPr="00BA10DD">
        <w:rPr>
          <w:rFonts w:ascii="Times New Roman" w:hAnsi="Times New Roman" w:cs="Times New Roman"/>
          <w:b/>
          <w:color w:val="800080"/>
          <w:sz w:val="24"/>
        </w:rPr>
        <w:t xml:space="preserve"> </w:t>
      </w:r>
      <w:r w:rsidRPr="00BA10DD">
        <w:rPr>
          <w:rFonts w:ascii="Times New Roman" w:hAnsi="Times New Roman" w:cs="Times New Roman"/>
          <w:b/>
          <w:color w:val="800080"/>
          <w:sz w:val="24"/>
        </w:rPr>
        <w:t>2.</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Tìm</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nguyên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hàm</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6"/>
          <w:sz w:val="24"/>
        </w:rPr>
        <w:object w:dxaOrig="1200" w:dyaOrig="440" w14:anchorId="650264B6">
          <v:shape id="_x0000_i1041" type="#_x0000_t75" style="width:60pt;height:22.15pt" o:ole="">
            <v:imagedata r:id="rId16" o:title=""/>
          </v:shape>
          <o:OLEObject Type="Embed" ProgID="Equation.DSMT4" ShapeID="_x0000_i1041" DrawAspect="Content" ObjectID="_1801842097" r:id="rId17"/>
        </w:object>
      </w:r>
      <w:r w:rsidRPr="00BA10DD">
        <w:rPr>
          <w:rFonts w:ascii="Times New Roman" w:hAnsi="Times New Roman" w:cs="Times New Roman"/>
          <w:color w:val="000000"/>
          <w:sz w:val="24"/>
        </w:rPr>
        <w:t>.</w:t>
      </w:r>
    </w:p>
    <w:p w14:paraId="226A7F1E"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A10DD">
        <w:rPr>
          <w:rFonts w:ascii="Times New Roman" w:hAnsi="Times New Roman" w:cs="Times New Roman"/>
          <w:b/>
          <w:color w:val="0000FF"/>
          <w:sz w:val="24"/>
        </w:rPr>
        <w:tab/>
        <w:t>A.</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6"/>
          <w:sz w:val="24"/>
        </w:rPr>
        <w:object w:dxaOrig="1040" w:dyaOrig="279" w14:anchorId="623A486F">
          <v:shape id="_x0000_i1044" type="#_x0000_t75" style="width:52.15pt;height:13.9pt" o:ole="">
            <v:imagedata r:id="rId18" o:title=""/>
          </v:shape>
          <o:OLEObject Type="Embed" ProgID="Equation.DSMT4" ShapeID="_x0000_i1044" DrawAspect="Content" ObjectID="_1801842098" r:id="rId19"/>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B.</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6"/>
          <w:sz w:val="24"/>
        </w:rPr>
        <w:object w:dxaOrig="1080" w:dyaOrig="279" w14:anchorId="57D86975">
          <v:shape id="_x0000_i1047" type="#_x0000_t75" style="width:54pt;height:13.9pt" o:ole="">
            <v:imagedata r:id="rId20" o:title=""/>
          </v:shape>
          <o:OLEObject Type="Embed" ProgID="Equation.DSMT4" ShapeID="_x0000_i1047" DrawAspect="Content" ObjectID="_1801842099" r:id="rId21"/>
        </w:object>
      </w:r>
      <w:r w:rsidR="00000000" w:rsidRPr="00BA10DD">
        <w:rPr>
          <w:rFonts w:ascii="Times New Roman" w:hAnsi="Times New Roman" w:cs="Times New Roman"/>
          <w:color w:val="000000"/>
          <w:sz w:val="24"/>
        </w:rPr>
        <w:t>.</w:t>
      </w:r>
      <w:r>
        <w:rPr>
          <w:rFonts w:ascii="Times New Roman" w:hAnsi="Times New Roman" w:cs="Times New Roman"/>
          <w:color w:val="000000"/>
          <w:sz w:val="24"/>
        </w:rPr>
        <w:tab/>
      </w:r>
      <w:r w:rsidRPr="00BA10DD">
        <w:rPr>
          <w:rFonts w:ascii="Times New Roman" w:hAnsi="Times New Roman" w:cs="Times New Roman"/>
          <w:b/>
          <w:color w:val="0000FF"/>
          <w:sz w:val="24"/>
        </w:rPr>
        <w:t>C.</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6"/>
          <w:sz w:val="24"/>
        </w:rPr>
        <w:object w:dxaOrig="900" w:dyaOrig="279" w14:anchorId="204F80DB">
          <v:shape id="_x0000_i1051" type="#_x0000_t75" style="width:45pt;height:13.9pt" o:ole="">
            <v:imagedata r:id="rId22" o:title=""/>
          </v:shape>
          <o:OLEObject Type="Embed" ProgID="Equation.DSMT4" ShapeID="_x0000_i1051" DrawAspect="Content" ObjectID="_1801842100" r:id="rId23"/>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FF0000"/>
          <w:sz w:val="24"/>
        </w:rPr>
        <w:tab/>
        <w:t>D</w:t>
      </w:r>
      <w:r w:rsidRPr="00BA10DD">
        <w:rPr>
          <w:rFonts w:ascii="Times New Roman" w:hAnsi="Times New Roman" w:cs="Times New Roman"/>
          <w:b/>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6"/>
          <w:sz w:val="24"/>
        </w:rPr>
        <w:object w:dxaOrig="1180" w:dyaOrig="279" w14:anchorId="3824FE3A">
          <v:shape id="_x0000_i1054" type="#_x0000_t75" style="width:58.9pt;height:13.9pt" o:ole="">
            <v:imagedata r:id="rId24" o:title=""/>
          </v:shape>
          <o:OLEObject Type="Embed" ProgID="Equation.DSMT4" ShapeID="_x0000_i1054" DrawAspect="Content" ObjectID="_1801842101" r:id="rId25"/>
        </w:object>
      </w:r>
      <w:r w:rsidR="00000000" w:rsidRPr="00BA10DD">
        <w:rPr>
          <w:rFonts w:ascii="Times New Roman" w:hAnsi="Times New Roman" w:cs="Times New Roman"/>
          <w:color w:val="000000"/>
          <w:sz w:val="24"/>
        </w:rPr>
        <w:t>.</w:t>
      </w:r>
    </w:p>
    <w:p w14:paraId="1180422D" w14:textId="044D3EAF" w:rsidR="00BA10DD" w:rsidRPr="00BA10DD" w:rsidRDefault="00000000"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800080"/>
          <w:sz w:val="24"/>
        </w:rPr>
        <w:t>Câu</w:t>
      </w:r>
      <w:r w:rsidR="00BA10DD" w:rsidRPr="00BA10DD">
        <w:rPr>
          <w:rFonts w:ascii="Times New Roman" w:hAnsi="Times New Roman" w:cs="Times New Roman"/>
          <w:b/>
          <w:color w:val="800080"/>
          <w:sz w:val="24"/>
        </w:rPr>
        <w:t xml:space="preserve"> </w:t>
      </w:r>
      <w:r w:rsidRPr="00BA10DD">
        <w:rPr>
          <w:rFonts w:ascii="Times New Roman" w:hAnsi="Times New Roman" w:cs="Times New Roman"/>
          <w:b/>
          <w:color w:val="800080"/>
          <w:sz w:val="24"/>
        </w:rPr>
        <w:t>3.</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Tìm</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nguyên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hàm</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6"/>
          <w:sz w:val="24"/>
        </w:rPr>
        <w:object w:dxaOrig="940" w:dyaOrig="440" w14:anchorId="05FF2003">
          <v:shape id="_x0000_i1058" type="#_x0000_t75" style="width:46.9pt;height:22.15pt" o:ole="">
            <v:imagedata r:id="rId26" o:title=""/>
          </v:shape>
          <o:OLEObject Type="Embed" ProgID="Equation.DSMT4" ShapeID="_x0000_i1058" DrawAspect="Content" ObjectID="_1801842102" r:id="rId27"/>
        </w:object>
      </w:r>
      <w:r w:rsidRPr="00BA10DD">
        <w:rPr>
          <w:rFonts w:ascii="Times New Roman" w:hAnsi="Times New Roman" w:cs="Times New Roman"/>
          <w:color w:val="000000"/>
          <w:sz w:val="24"/>
        </w:rPr>
        <w:t>.</w:t>
      </w:r>
    </w:p>
    <w:p w14:paraId="6455137A"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A10DD">
        <w:rPr>
          <w:rFonts w:ascii="Times New Roman" w:hAnsi="Times New Roman" w:cs="Times New Roman"/>
          <w:b/>
          <w:color w:val="FF0000"/>
          <w:sz w:val="24"/>
        </w:rPr>
        <w:tab/>
        <w:t>A</w:t>
      </w:r>
      <w:r w:rsidRPr="00BA10DD">
        <w:rPr>
          <w:rFonts w:ascii="Times New Roman" w:hAnsi="Times New Roman" w:cs="Times New Roman"/>
          <w:b/>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24"/>
          <w:sz w:val="24"/>
        </w:rPr>
        <w:object w:dxaOrig="1320" w:dyaOrig="620" w14:anchorId="0314E952">
          <v:shape id="_x0000_i1061" type="#_x0000_t75" style="width:66pt;height:31.15pt" o:ole="">
            <v:imagedata r:id="rId28" o:title=""/>
          </v:shape>
          <o:OLEObject Type="Embed" ProgID="Equation.DSMT4" ShapeID="_x0000_i1061" DrawAspect="Content" ObjectID="_1801842103" r:id="rId29"/>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B.</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6"/>
          <w:sz w:val="24"/>
        </w:rPr>
        <w:object w:dxaOrig="1219" w:dyaOrig="320" w14:anchorId="605481E0">
          <v:shape id="_x0000_i1065" type="#_x0000_t75" style="width:61.15pt;height:16.15pt" o:ole="">
            <v:imagedata r:id="rId30" o:title=""/>
          </v:shape>
          <o:OLEObject Type="Embed" ProgID="Equation.DSMT4" ShapeID="_x0000_i1065" DrawAspect="Content" ObjectID="_1801842104" r:id="rId31"/>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C.</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0"/>
          <w:sz w:val="24"/>
        </w:rPr>
        <w:object w:dxaOrig="1540" w:dyaOrig="360" w14:anchorId="54F9DDA1">
          <v:shape id="_x0000_i1068" type="#_x0000_t75" style="width:76.9pt;height:18pt" o:ole="">
            <v:imagedata r:id="rId32" o:title=""/>
          </v:shape>
          <o:OLEObject Type="Embed" ProgID="Equation.DSMT4" ShapeID="_x0000_i1068" DrawAspect="Content" ObjectID="_1801842105" r:id="rId33"/>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D.</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6"/>
          <w:sz w:val="24"/>
        </w:rPr>
        <w:object w:dxaOrig="960" w:dyaOrig="320" w14:anchorId="6BF3E00F">
          <v:shape id="_x0000_i1071" type="#_x0000_t75" style="width:48pt;height:16.15pt" o:ole="">
            <v:imagedata r:id="rId34" o:title=""/>
          </v:shape>
          <o:OLEObject Type="Embed" ProgID="Equation.DSMT4" ShapeID="_x0000_i1071" DrawAspect="Content" ObjectID="_1801842106" r:id="rId35"/>
        </w:object>
      </w:r>
      <w:r w:rsidR="00000000" w:rsidRPr="00BA10DD">
        <w:rPr>
          <w:rFonts w:ascii="Times New Roman" w:hAnsi="Times New Roman" w:cs="Times New Roman"/>
          <w:color w:val="000000"/>
          <w:sz w:val="24"/>
        </w:rPr>
        <w:t>.</w:t>
      </w:r>
    </w:p>
    <w:p w14:paraId="58CDE9B8" w14:textId="77777777" w:rsidR="00BA10DD" w:rsidRDefault="00000000"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800080"/>
          <w:sz w:val="24"/>
        </w:rPr>
        <w:t>Câu</w:t>
      </w:r>
      <w:r w:rsidR="00BA10DD" w:rsidRPr="00BA10DD">
        <w:rPr>
          <w:rFonts w:ascii="Times New Roman" w:hAnsi="Times New Roman" w:cs="Times New Roman"/>
          <w:b/>
          <w:color w:val="800080"/>
          <w:sz w:val="24"/>
        </w:rPr>
        <w:t xml:space="preserve"> </w:t>
      </w:r>
      <w:r w:rsidRPr="00BA10DD">
        <w:rPr>
          <w:rFonts w:ascii="Times New Roman" w:hAnsi="Times New Roman" w:cs="Times New Roman"/>
          <w:b/>
          <w:color w:val="800080"/>
          <w:sz w:val="24"/>
        </w:rPr>
        <w:t>4.</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Biết</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540" w:dyaOrig="320" w14:anchorId="7CB1EB4C">
          <v:shape id="_x0000_i1074" type="#_x0000_t75" style="width:27pt;height:16.15pt" o:ole="">
            <v:imagedata r:id="rId36" o:title=""/>
          </v:shape>
          <o:OLEObject Type="Embed" ProgID="Equation.DSMT4" ShapeID="_x0000_i1074" DrawAspect="Content" ObjectID="_1801842107" r:id="rId37"/>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là</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một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nguyên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hàm</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của</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540" w:dyaOrig="320" w14:anchorId="052E6B18">
          <v:shape id="_x0000_i1077" type="#_x0000_t75" style="width:27pt;height:16.15pt" o:ole="">
            <v:imagedata r:id="rId38" o:title=""/>
          </v:shape>
          <o:OLEObject Type="Embed" ProgID="Equation.DSMT4" ShapeID="_x0000_i1077" DrawAspect="Content" ObjectID="_1801842108" r:id="rId39"/>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thỏa</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mãn</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1880" w:dyaOrig="320" w14:anchorId="38B5AD46">
          <v:shape id="_x0000_i1080" type="#_x0000_t75" style="width:94.15pt;height:16.15pt" o:ole="">
            <v:imagedata r:id="rId40" o:title=""/>
          </v:shape>
          <o:OLEObject Type="Embed" ProgID="Equation.DSMT4" ShapeID="_x0000_i1080" DrawAspect="Content" ObjectID="_1801842109" r:id="rId41"/>
        </w:object>
      </w:r>
      <w:r w:rsidRPr="00BA10DD">
        <w:rPr>
          <w:rFonts w:ascii="Times New Roman" w:hAnsi="Times New Roman" w:cs="Times New Roman"/>
          <w:color w:val="000000"/>
          <w:sz w:val="24"/>
        </w:rPr>
        <w: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Tính</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32"/>
          <w:sz w:val="24"/>
        </w:rPr>
        <w:object w:dxaOrig="920" w:dyaOrig="760" w14:anchorId="2A03FBE5">
          <v:shape id="_x0000_i1083" type="#_x0000_t75" style="width:46.15pt;height:37.9pt" o:ole="">
            <v:imagedata r:id="rId42" o:title=""/>
          </v:shape>
          <o:OLEObject Type="Embed" ProgID="Equation.DSMT4" ShapeID="_x0000_i1083" DrawAspect="Content" ObjectID="_1801842110" r:id="rId43"/>
        </w:object>
      </w:r>
      <w:r w:rsidRPr="00BA10DD">
        <w:rPr>
          <w:rFonts w:ascii="Times New Roman" w:hAnsi="Times New Roman" w:cs="Times New Roman"/>
          <w:color w:val="000000"/>
          <w:sz w:val="24"/>
        </w:rPr>
        <w:t>.</w:t>
      </w:r>
    </w:p>
    <w:p w14:paraId="0F80AD63"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A10DD">
        <w:rPr>
          <w:rFonts w:ascii="Times New Roman" w:hAnsi="Times New Roman" w:cs="Times New Roman"/>
          <w:b/>
          <w:color w:val="0000FF"/>
          <w:sz w:val="24"/>
        </w:rPr>
        <w:tab/>
        <w:t>A.</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4"/>
          <w:sz w:val="24"/>
        </w:rPr>
        <w:object w:dxaOrig="139" w:dyaOrig="260" w14:anchorId="344FE67D">
          <v:shape id="_x0000_i1086" type="#_x0000_t75" style="width:7.15pt;height:13.15pt" o:ole="">
            <v:imagedata r:id="rId44" o:title=""/>
          </v:shape>
          <o:OLEObject Type="Embed" ProgID="Equation.DSMT4" ShapeID="_x0000_i1086" DrawAspect="Content" ObjectID="_1801842111" r:id="rId45"/>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FF0000"/>
          <w:sz w:val="24"/>
        </w:rPr>
        <w:tab/>
        <w:t>B</w:t>
      </w:r>
      <w:r w:rsidRPr="00BA10DD">
        <w:rPr>
          <w:rFonts w:ascii="Times New Roman" w:hAnsi="Times New Roman" w:cs="Times New Roman"/>
          <w:b/>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4"/>
          <w:sz w:val="24"/>
        </w:rPr>
        <w:object w:dxaOrig="300" w:dyaOrig="260" w14:anchorId="5FAC1CBB">
          <v:shape id="_x0000_i1089" type="#_x0000_t75" style="width:15pt;height:13.15pt" o:ole="">
            <v:imagedata r:id="rId46" o:title=""/>
          </v:shape>
          <o:OLEObject Type="Embed" ProgID="Equation.DSMT4" ShapeID="_x0000_i1089" DrawAspect="Content" ObjectID="_1801842112" r:id="rId47"/>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C.</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6"/>
          <w:sz w:val="24"/>
        </w:rPr>
        <w:object w:dxaOrig="300" w:dyaOrig="279" w14:anchorId="2F92A0B4">
          <v:shape id="_x0000_i1092" type="#_x0000_t75" style="width:15pt;height:13.9pt" o:ole="">
            <v:imagedata r:id="rId48" o:title=""/>
          </v:shape>
          <o:OLEObject Type="Embed" ProgID="Equation.DSMT4" ShapeID="_x0000_i1092" DrawAspect="Content" ObjectID="_1801842113" r:id="rId49"/>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D.</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6"/>
          <w:sz w:val="24"/>
        </w:rPr>
        <w:object w:dxaOrig="279" w:dyaOrig="279" w14:anchorId="14DF3267">
          <v:shape id="_x0000_i1095" type="#_x0000_t75" style="width:13.9pt;height:13.9pt" o:ole="">
            <v:imagedata r:id="rId50" o:title=""/>
          </v:shape>
          <o:OLEObject Type="Embed" ProgID="Equation.DSMT4" ShapeID="_x0000_i1095" DrawAspect="Content" ObjectID="_1801842114" r:id="rId51"/>
        </w:object>
      </w:r>
      <w:r w:rsidR="00000000" w:rsidRPr="00BA10DD">
        <w:rPr>
          <w:rFonts w:ascii="Times New Roman" w:hAnsi="Times New Roman" w:cs="Times New Roman"/>
          <w:color w:val="000000"/>
          <w:sz w:val="24"/>
        </w:rPr>
        <w:t>.</w:t>
      </w:r>
    </w:p>
    <w:p w14:paraId="2028780D" w14:textId="6E8C17F9" w:rsidR="00BA10DD" w:rsidRPr="00BA10DD" w:rsidRDefault="00000000"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800080"/>
          <w:sz w:val="24"/>
        </w:rPr>
        <w:t>Câu</w:t>
      </w:r>
      <w:r w:rsidR="00BA10DD" w:rsidRPr="00BA10DD">
        <w:rPr>
          <w:rFonts w:ascii="Times New Roman" w:hAnsi="Times New Roman" w:cs="Times New Roman"/>
          <w:b/>
          <w:color w:val="800080"/>
          <w:sz w:val="24"/>
        </w:rPr>
        <w:t xml:space="preserve"> </w:t>
      </w:r>
      <w:r w:rsidRPr="00BA10DD">
        <w:rPr>
          <w:rFonts w:ascii="Times New Roman" w:hAnsi="Times New Roman" w:cs="Times New Roman"/>
          <w:b/>
          <w:color w:val="800080"/>
          <w:sz w:val="24"/>
        </w:rPr>
        <w:t>5.</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Tính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tích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phân</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32"/>
          <w:sz w:val="24"/>
        </w:rPr>
        <w:object w:dxaOrig="620" w:dyaOrig="760" w14:anchorId="59761695">
          <v:shape id="_x0000_i1098" type="#_x0000_t75" style="width:31.15pt;height:37.9pt" o:ole="">
            <v:imagedata r:id="rId52" o:title=""/>
          </v:shape>
          <o:OLEObject Type="Embed" ProgID="Equation.DSMT4" ShapeID="_x0000_i1098" DrawAspect="Content" ObjectID="_1801842115" r:id="rId53"/>
        </w:object>
      </w:r>
      <w:r w:rsidRPr="00BA10DD">
        <w:rPr>
          <w:rFonts w:ascii="Times New Roman" w:hAnsi="Times New Roman" w:cs="Times New Roman"/>
          <w:color w:val="000000"/>
          <w:sz w:val="24"/>
        </w:rPr>
        <w:t>.</w:t>
      </w:r>
    </w:p>
    <w:p w14:paraId="49075CCB"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A10DD">
        <w:rPr>
          <w:rFonts w:ascii="Times New Roman" w:hAnsi="Times New Roman" w:cs="Times New Roman"/>
          <w:b/>
          <w:color w:val="0000FF"/>
          <w:sz w:val="24"/>
        </w:rPr>
        <w:tab/>
        <w:t>A.</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24"/>
          <w:sz w:val="24"/>
        </w:rPr>
        <w:object w:dxaOrig="620" w:dyaOrig="620" w14:anchorId="1A701710">
          <v:shape id="_x0000_i1101" type="#_x0000_t75" style="width:31.15pt;height:31.15pt" o:ole="">
            <v:imagedata r:id="rId54" o:title=""/>
          </v:shape>
          <o:OLEObject Type="Embed" ProgID="Equation.DSMT4" ShapeID="_x0000_i1101" DrawAspect="Content" ObjectID="_1801842116" r:id="rId55"/>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FF0000"/>
          <w:sz w:val="24"/>
        </w:rPr>
        <w:tab/>
        <w:t>B</w:t>
      </w:r>
      <w:r w:rsidRPr="00BA10DD">
        <w:rPr>
          <w:rFonts w:ascii="Times New Roman" w:hAnsi="Times New Roman" w:cs="Times New Roman"/>
          <w:b/>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24"/>
          <w:sz w:val="24"/>
        </w:rPr>
        <w:object w:dxaOrig="580" w:dyaOrig="620" w14:anchorId="5206188D">
          <v:shape id="_x0000_i1104" type="#_x0000_t75" style="width:28.9pt;height:31.15pt" o:ole="">
            <v:imagedata r:id="rId56" o:title=""/>
          </v:shape>
          <o:OLEObject Type="Embed" ProgID="Equation.DSMT4" ShapeID="_x0000_i1104" DrawAspect="Content" ObjectID="_1801842117" r:id="rId57"/>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C.</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6"/>
          <w:sz w:val="24"/>
        </w:rPr>
        <w:object w:dxaOrig="639" w:dyaOrig="279" w14:anchorId="0797AC7F">
          <v:shape id="_x0000_i1107" type="#_x0000_t75" style="width:31.9pt;height:13.9pt" o:ole="">
            <v:imagedata r:id="rId58" o:title=""/>
          </v:shape>
          <o:OLEObject Type="Embed" ProgID="Equation.DSMT4" ShapeID="_x0000_i1107" DrawAspect="Content" ObjectID="_1801842118" r:id="rId59"/>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D.</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24"/>
          <w:sz w:val="24"/>
        </w:rPr>
        <w:object w:dxaOrig="620" w:dyaOrig="620" w14:anchorId="5E70A42B">
          <v:shape id="_x0000_i1110" type="#_x0000_t75" style="width:31.15pt;height:31.15pt" o:ole="">
            <v:imagedata r:id="rId60" o:title=""/>
          </v:shape>
          <o:OLEObject Type="Embed" ProgID="Equation.DSMT4" ShapeID="_x0000_i1110" DrawAspect="Content" ObjectID="_1801842119" r:id="rId61"/>
        </w:object>
      </w:r>
      <w:r w:rsidR="00000000" w:rsidRPr="00BA10DD">
        <w:rPr>
          <w:rFonts w:ascii="Times New Roman" w:hAnsi="Times New Roman" w:cs="Times New Roman"/>
          <w:color w:val="000000"/>
          <w:sz w:val="24"/>
        </w:rPr>
        <w:t>.</w:t>
      </w:r>
    </w:p>
    <w:p w14:paraId="61F6D9E2" w14:textId="5688613E" w:rsidR="00BA10DD" w:rsidRPr="00BA10DD" w:rsidRDefault="00000000"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800080"/>
          <w:sz w:val="24"/>
        </w:rPr>
        <w:t>Câu</w:t>
      </w:r>
      <w:r w:rsidR="00BA10DD" w:rsidRPr="00BA10DD">
        <w:rPr>
          <w:rFonts w:ascii="Times New Roman" w:hAnsi="Times New Roman" w:cs="Times New Roman"/>
          <w:b/>
          <w:color w:val="800080"/>
          <w:sz w:val="24"/>
        </w:rPr>
        <w:t xml:space="preserve"> </w:t>
      </w:r>
      <w:r w:rsidRPr="00BA10DD">
        <w:rPr>
          <w:rFonts w:ascii="Times New Roman" w:hAnsi="Times New Roman" w:cs="Times New Roman"/>
          <w:b/>
          <w:color w:val="800080"/>
          <w:sz w:val="24"/>
        </w:rPr>
        <w:t>6.</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Tính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tích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phân</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48"/>
          <w:sz w:val="24"/>
        </w:rPr>
        <w:object w:dxaOrig="1359" w:dyaOrig="920" w14:anchorId="5BD9B8A9">
          <v:shape id="_x0000_i1113" type="#_x0000_t75" style="width:67.9pt;height:46.15pt" o:ole="">
            <v:imagedata r:id="rId62" o:title=""/>
          </v:shape>
          <o:OLEObject Type="Embed" ProgID="Equation.DSMT4" ShapeID="_x0000_i1113" DrawAspect="Content" ObjectID="_1801842120" r:id="rId63"/>
        </w:object>
      </w:r>
      <w:r w:rsidRPr="00BA10DD">
        <w:rPr>
          <w:rFonts w:ascii="Times New Roman" w:hAnsi="Times New Roman" w:cs="Times New Roman"/>
          <w:color w:val="000000"/>
          <w:sz w:val="24"/>
        </w:rPr>
        <w:t>.</w:t>
      </w:r>
    </w:p>
    <w:p w14:paraId="4E1D6C90"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A10DD">
        <w:rPr>
          <w:rFonts w:ascii="Times New Roman" w:hAnsi="Times New Roman" w:cs="Times New Roman"/>
          <w:b/>
          <w:color w:val="0000FF"/>
          <w:sz w:val="24"/>
        </w:rPr>
        <w:tab/>
        <w:t>A.</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24"/>
          <w:sz w:val="24"/>
        </w:rPr>
        <w:object w:dxaOrig="760" w:dyaOrig="620" w14:anchorId="3F27A7FF">
          <v:shape id="_x0000_i1116" type="#_x0000_t75" style="width:37.9pt;height:31.15pt" o:ole="">
            <v:imagedata r:id="rId64" o:title=""/>
          </v:shape>
          <o:OLEObject Type="Embed" ProgID="Equation.DSMT4" ShapeID="_x0000_i1116" DrawAspect="Content" ObjectID="_1801842121" r:id="rId65"/>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B.</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24"/>
          <w:sz w:val="24"/>
        </w:rPr>
        <w:object w:dxaOrig="380" w:dyaOrig="620" w14:anchorId="2E4088CA">
          <v:shape id="_x0000_i1119" type="#_x0000_t75" style="width:19.15pt;height:31.15pt" o:ole="">
            <v:imagedata r:id="rId66" o:title=""/>
          </v:shape>
          <o:OLEObject Type="Embed" ProgID="Equation.DSMT4" ShapeID="_x0000_i1119" DrawAspect="Content" ObjectID="_1801842122" r:id="rId67"/>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C.</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24"/>
          <w:sz w:val="24"/>
        </w:rPr>
        <w:object w:dxaOrig="220" w:dyaOrig="620" w14:anchorId="4B095972">
          <v:shape id="_x0000_i1122" type="#_x0000_t75" style="width:10.9pt;height:31.15pt" o:ole="">
            <v:imagedata r:id="rId68" o:title=""/>
          </v:shape>
          <o:OLEObject Type="Embed" ProgID="Equation.DSMT4" ShapeID="_x0000_i1122" DrawAspect="Content" ObjectID="_1801842123" r:id="rId69"/>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FF0000"/>
          <w:sz w:val="24"/>
        </w:rPr>
        <w:tab/>
        <w:t>D</w:t>
      </w:r>
      <w:r w:rsidRPr="00BA10DD">
        <w:rPr>
          <w:rFonts w:ascii="Times New Roman" w:hAnsi="Times New Roman" w:cs="Times New Roman"/>
          <w:b/>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24"/>
          <w:sz w:val="24"/>
        </w:rPr>
        <w:object w:dxaOrig="240" w:dyaOrig="620" w14:anchorId="7E5EF831">
          <v:shape id="_x0000_i1125" type="#_x0000_t75" style="width:12pt;height:31.15pt" o:ole="">
            <v:imagedata r:id="rId70" o:title=""/>
          </v:shape>
          <o:OLEObject Type="Embed" ProgID="Equation.DSMT4" ShapeID="_x0000_i1125" DrawAspect="Content" ObjectID="_1801842124" r:id="rId71"/>
        </w:object>
      </w:r>
      <w:r w:rsidR="00000000" w:rsidRPr="00BA10DD">
        <w:rPr>
          <w:rFonts w:ascii="Times New Roman" w:hAnsi="Times New Roman" w:cs="Times New Roman"/>
          <w:color w:val="000000"/>
          <w:sz w:val="24"/>
        </w:rPr>
        <w:t>.</w:t>
      </w:r>
    </w:p>
    <w:p w14:paraId="3553E51E" w14:textId="77777777" w:rsidR="00BA10DD" w:rsidRDefault="00000000"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800080"/>
          <w:sz w:val="24"/>
        </w:rPr>
        <w:t>Câu</w:t>
      </w:r>
      <w:r w:rsidR="00BA10DD" w:rsidRPr="00BA10DD">
        <w:rPr>
          <w:rFonts w:ascii="Times New Roman" w:hAnsi="Times New Roman" w:cs="Times New Roman"/>
          <w:b/>
          <w:color w:val="800080"/>
          <w:sz w:val="24"/>
        </w:rPr>
        <w:t xml:space="preserve"> </w:t>
      </w:r>
      <w:r w:rsidRPr="00BA10DD">
        <w:rPr>
          <w:rFonts w:ascii="Times New Roman" w:hAnsi="Times New Roman" w:cs="Times New Roman"/>
          <w:b/>
          <w:color w:val="800080"/>
          <w:sz w:val="24"/>
        </w:rPr>
        <w:t>7.</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Gọi</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6"/>
          <w:sz w:val="24"/>
        </w:rPr>
        <w:object w:dxaOrig="220" w:dyaOrig="279" w14:anchorId="06D341B0">
          <v:shape id="_x0000_i1128" type="#_x0000_t75" style="width:10.9pt;height:13.9pt" o:ole="">
            <v:imagedata r:id="rId72" o:title=""/>
          </v:shape>
          <o:OLEObject Type="Embed" ProgID="Equation.DSMT4" ShapeID="_x0000_i1128" DrawAspect="Content" ObjectID="_1801842125" r:id="rId73"/>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là</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diện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tích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của</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hình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phẳng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giới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hạn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bởi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các</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đường</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2920" w:dyaOrig="320" w14:anchorId="136F2939">
          <v:shape id="_x0000_i1131" type="#_x0000_t75" style="width:145.9pt;height:16.15pt" o:ole="">
            <v:imagedata r:id="rId74" o:title=""/>
          </v:shape>
          <o:OLEObject Type="Embed" ProgID="Equation.DSMT4" ShapeID="_x0000_i1131" DrawAspect="Content" ObjectID="_1801842126" r:id="rId75"/>
        </w:object>
      </w:r>
      <w:r w:rsidRPr="00BA10DD">
        <w:rPr>
          <w:rFonts w:ascii="Times New Roman" w:hAnsi="Times New Roman" w:cs="Times New Roman"/>
          <w:color w:val="000000"/>
          <w:sz w:val="24"/>
        </w:rPr>
        <w: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Khẳng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định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nào</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sau</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đây</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đúng?</w:t>
      </w:r>
    </w:p>
    <w:p w14:paraId="2868795B" w14:textId="59DAAE0C"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A10DD">
        <w:rPr>
          <w:rFonts w:ascii="Times New Roman" w:hAnsi="Times New Roman" w:cs="Times New Roman"/>
          <w:b/>
          <w:color w:val="0000FF"/>
          <w:sz w:val="24"/>
        </w:rPr>
        <w:tab/>
        <w:t>A.</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32"/>
          <w:sz w:val="24"/>
        </w:rPr>
        <w:object w:dxaOrig="2220" w:dyaOrig="760" w14:anchorId="301E44F4">
          <v:shape id="_x0000_i1134" type="#_x0000_t75" style="width:111pt;height:37.9pt" o:ole="">
            <v:imagedata r:id="rId76" o:title=""/>
          </v:shape>
          <o:OLEObject Type="Embed" ProgID="Equation.DSMT4" ShapeID="_x0000_i1134" DrawAspect="Content" ObjectID="_1801842127" r:id="rId77"/>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B.</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32"/>
          <w:sz w:val="24"/>
        </w:rPr>
        <w:object w:dxaOrig="2580" w:dyaOrig="760" w14:anchorId="6CB0628A">
          <v:shape id="_x0000_i1137" type="#_x0000_t75" style="width:129pt;height:37.9pt" o:ole="">
            <v:imagedata r:id="rId78" o:title=""/>
          </v:shape>
          <o:OLEObject Type="Embed" ProgID="Equation.DSMT4" ShapeID="_x0000_i1137" DrawAspect="Content" ObjectID="_1801842128" r:id="rId79"/>
        </w:object>
      </w:r>
      <w:r w:rsidR="00000000" w:rsidRPr="00BA10DD">
        <w:rPr>
          <w:rFonts w:ascii="Times New Roman" w:hAnsi="Times New Roman" w:cs="Times New Roman"/>
          <w:color w:val="000000"/>
          <w:sz w:val="24"/>
        </w:rPr>
        <w:t>.</w:t>
      </w:r>
    </w:p>
    <w:p w14:paraId="2A0650E8"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A10DD">
        <w:rPr>
          <w:rFonts w:ascii="Times New Roman" w:hAnsi="Times New Roman" w:cs="Times New Roman"/>
          <w:b/>
          <w:color w:val="FF0000"/>
          <w:sz w:val="24"/>
        </w:rPr>
        <w:tab/>
        <w:t>C</w:t>
      </w:r>
      <w:r w:rsidRPr="00BA10DD">
        <w:rPr>
          <w:rFonts w:ascii="Times New Roman" w:hAnsi="Times New Roman" w:cs="Times New Roman"/>
          <w:b/>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32"/>
          <w:sz w:val="24"/>
        </w:rPr>
        <w:object w:dxaOrig="2020" w:dyaOrig="760" w14:anchorId="75D1F340">
          <v:shape id="_x0000_i1140" type="#_x0000_t75" style="width:100.9pt;height:37.9pt" o:ole="">
            <v:imagedata r:id="rId80" o:title=""/>
          </v:shape>
          <o:OLEObject Type="Embed" ProgID="Equation.DSMT4" ShapeID="_x0000_i1140" DrawAspect="Content" ObjectID="_1801842129" r:id="rId81"/>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D.</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32"/>
          <w:sz w:val="24"/>
        </w:rPr>
        <w:object w:dxaOrig="2600" w:dyaOrig="760" w14:anchorId="28B292EA">
          <v:shape id="_x0000_i1143" type="#_x0000_t75" style="width:130.15pt;height:37.9pt" o:ole="">
            <v:imagedata r:id="rId82" o:title=""/>
          </v:shape>
          <o:OLEObject Type="Embed" ProgID="Equation.DSMT4" ShapeID="_x0000_i1143" DrawAspect="Content" ObjectID="_1801842130" r:id="rId83"/>
        </w:object>
      </w:r>
      <w:r w:rsidR="00000000" w:rsidRPr="00BA10DD">
        <w:rPr>
          <w:rFonts w:ascii="Times New Roman" w:hAnsi="Times New Roman" w:cs="Times New Roman"/>
          <w:color w:val="000000"/>
          <w:sz w:val="24"/>
        </w:rPr>
        <w:t>.</w:t>
      </w:r>
    </w:p>
    <w:p w14:paraId="6407B63E" w14:textId="77777777" w:rsidR="00BA10DD" w:rsidRDefault="00000000"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800080"/>
          <w:sz w:val="24"/>
        </w:rPr>
        <w:t>Câu</w:t>
      </w:r>
      <w:r w:rsidR="00BA10DD" w:rsidRPr="00BA10DD">
        <w:rPr>
          <w:rFonts w:ascii="Times New Roman" w:hAnsi="Times New Roman" w:cs="Times New Roman"/>
          <w:b/>
          <w:color w:val="800080"/>
          <w:sz w:val="24"/>
        </w:rPr>
        <w:t xml:space="preserve"> </w:t>
      </w:r>
      <w:r w:rsidRPr="00BA10DD">
        <w:rPr>
          <w:rFonts w:ascii="Times New Roman" w:hAnsi="Times New Roman" w:cs="Times New Roman"/>
          <w:b/>
          <w:color w:val="800080"/>
          <w:sz w:val="24"/>
        </w:rPr>
        <w:t>8.</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Cho</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hàm</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số</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920" w:dyaOrig="320" w14:anchorId="07DD040E">
          <v:shape id="_x0000_i1146" type="#_x0000_t75" style="width:46.15pt;height:16.15pt" o:ole="">
            <v:imagedata r:id="rId84" o:title=""/>
          </v:shape>
          <o:OLEObject Type="Embed" ProgID="Equation.DSMT4" ShapeID="_x0000_i1146" DrawAspect="Content" ObjectID="_1801842131" r:id="rId85"/>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có</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đồ</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thị</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như</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hình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vẽ.</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Gọi</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6"/>
          <w:sz w:val="24"/>
        </w:rPr>
        <w:object w:dxaOrig="220" w:dyaOrig="279" w14:anchorId="6E0EA30E">
          <v:shape id="_x0000_i1149" type="#_x0000_t75" style="width:10.9pt;height:13.9pt" o:ole="">
            <v:imagedata r:id="rId86" o:title=""/>
          </v:shape>
          <o:OLEObject Type="Embed" ProgID="Equation.DSMT4" ShapeID="_x0000_i1149" DrawAspect="Content" ObjectID="_1801842132" r:id="rId87"/>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là</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diện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tích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hình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phẳng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giới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hạn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bởi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đồ</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thị</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hàm</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số</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920" w:dyaOrig="320" w14:anchorId="7002DC0C">
          <v:shape id="_x0000_i1152" type="#_x0000_t75" style="width:46.15pt;height:16.15pt" o:ole="">
            <v:imagedata r:id="rId88" o:title=""/>
          </v:shape>
          <o:OLEObject Type="Embed" ProgID="Equation.DSMT4" ShapeID="_x0000_i1152" DrawAspect="Content" ObjectID="_1801842133" r:id="rId89"/>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và</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trục</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hoành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(phần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gạch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chéo</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trong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hình).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Khẳng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định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nào</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sau</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đây</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đúng.</w:t>
      </w:r>
    </w:p>
    <w:p w14:paraId="45114B9B" w14:textId="77777777" w:rsidR="00BA10DD" w:rsidRDefault="00000000" w:rsidP="00BA10DD">
      <w:pPr>
        <w:spacing w:after="0" w:line="240" w:lineRule="auto"/>
        <w:ind w:left="25"/>
        <w:jc w:val="center"/>
        <w:rPr>
          <w:rFonts w:ascii="Times New Roman" w:hAnsi="Times New Roman" w:cs="Times New Roman"/>
          <w:color w:val="000000"/>
          <w:sz w:val="24"/>
        </w:rPr>
      </w:pPr>
      <w:r w:rsidRPr="00BA10DD">
        <w:rPr>
          <w:rFonts w:ascii="Times New Roman" w:hAnsi="Times New Roman" w:cs="Times New Roman"/>
          <w:noProof/>
          <w:color w:val="000000"/>
          <w:sz w:val="24"/>
        </w:rPr>
        <w:drawing>
          <wp:inline distT="0" distB="0" distL="0" distR="0" wp14:anchorId="5E6DBBA0" wp14:editId="32C3CFB4">
            <wp:extent cx="2743200"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3_13-51-42.PNG"/>
                    <pic:cNvPicPr/>
                  </pic:nvPicPr>
                  <pic:blipFill>
                    <a:blip r:embed="rId90"/>
                    <a:stretch>
                      <a:fillRect/>
                    </a:stretch>
                  </pic:blipFill>
                  <pic:spPr>
                    <a:xfrm>
                      <a:off x="0" y="0"/>
                      <a:ext cx="2743200" cy="1828800"/>
                    </a:xfrm>
                    <a:prstGeom prst="rect">
                      <a:avLst/>
                    </a:prstGeom>
                  </pic:spPr>
                </pic:pic>
              </a:graphicData>
            </a:graphic>
          </wp:inline>
        </w:drawing>
      </w:r>
    </w:p>
    <w:p w14:paraId="50C22194" w14:textId="16E75E17" w:rsidR="00135429" w:rsidRPr="00BA10DD" w:rsidRDefault="00135429" w:rsidP="00BA10DD">
      <w:pPr>
        <w:spacing w:after="0" w:line="240" w:lineRule="auto"/>
        <w:ind w:left="25"/>
        <w:rPr>
          <w:rFonts w:ascii="Times New Roman" w:hAnsi="Times New Roman" w:cs="Times New Roman"/>
          <w:color w:val="000000"/>
          <w:sz w:val="24"/>
        </w:rPr>
      </w:pPr>
    </w:p>
    <w:p w14:paraId="33F2579F"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A10DD">
        <w:rPr>
          <w:rFonts w:ascii="Times New Roman" w:hAnsi="Times New Roman" w:cs="Times New Roman"/>
          <w:b/>
          <w:color w:val="FF0000"/>
          <w:sz w:val="24"/>
        </w:rPr>
        <w:tab/>
        <w:t>A</w:t>
      </w:r>
      <w:r w:rsidRPr="00BA10DD">
        <w:rPr>
          <w:rFonts w:ascii="Times New Roman" w:hAnsi="Times New Roman" w:cs="Times New Roman"/>
          <w:b/>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32"/>
          <w:sz w:val="24"/>
        </w:rPr>
        <w:object w:dxaOrig="2540" w:dyaOrig="760" w14:anchorId="42B16B18">
          <v:shape id="_x0000_i1155" type="#_x0000_t75" style="width:127.15pt;height:37.9pt" o:ole="">
            <v:imagedata r:id="rId91" o:title=""/>
          </v:shape>
          <o:OLEObject Type="Embed" ProgID="Equation.DSMT4" ShapeID="_x0000_i1155" DrawAspect="Content" ObjectID="_1801842134" r:id="rId92"/>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B.</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32"/>
          <w:sz w:val="24"/>
        </w:rPr>
        <w:object w:dxaOrig="2400" w:dyaOrig="760" w14:anchorId="6B274E06">
          <v:shape id="_x0000_i1158" type="#_x0000_t75" style="width:120pt;height:37.9pt" o:ole="">
            <v:imagedata r:id="rId93" o:title=""/>
          </v:shape>
          <o:OLEObject Type="Embed" ProgID="Equation.DSMT4" ShapeID="_x0000_i1158" DrawAspect="Content" ObjectID="_1801842135" r:id="rId94"/>
        </w:object>
      </w:r>
      <w:r w:rsidR="00000000" w:rsidRPr="00BA10DD">
        <w:rPr>
          <w:rFonts w:ascii="Times New Roman" w:hAnsi="Times New Roman" w:cs="Times New Roman"/>
          <w:color w:val="000000"/>
          <w:sz w:val="24"/>
        </w:rPr>
        <w:t>.</w:t>
      </w:r>
    </w:p>
    <w:p w14:paraId="04E2966A"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A10DD">
        <w:rPr>
          <w:rFonts w:ascii="Times New Roman" w:hAnsi="Times New Roman" w:cs="Times New Roman"/>
          <w:b/>
          <w:color w:val="0000FF"/>
          <w:sz w:val="24"/>
        </w:rPr>
        <w:lastRenderedPageBreak/>
        <w:tab/>
        <w:t>C.</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32"/>
          <w:sz w:val="24"/>
        </w:rPr>
        <w:object w:dxaOrig="2380" w:dyaOrig="760" w14:anchorId="3B72B37C">
          <v:shape id="_x0000_i1161" type="#_x0000_t75" style="width:118.9pt;height:37.9pt" o:ole="">
            <v:imagedata r:id="rId95" o:title=""/>
          </v:shape>
          <o:OLEObject Type="Embed" ProgID="Equation.DSMT4" ShapeID="_x0000_i1161" DrawAspect="Content" ObjectID="_1801842136" r:id="rId96"/>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D.</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32"/>
          <w:sz w:val="24"/>
        </w:rPr>
        <w:object w:dxaOrig="1340" w:dyaOrig="760" w14:anchorId="1B2D6391">
          <v:shape id="_x0000_i1164" type="#_x0000_t75" style="width:67.15pt;height:37.9pt" o:ole="">
            <v:imagedata r:id="rId97" o:title=""/>
          </v:shape>
          <o:OLEObject Type="Embed" ProgID="Equation.DSMT4" ShapeID="_x0000_i1164" DrawAspect="Content" ObjectID="_1801842137" r:id="rId98"/>
        </w:object>
      </w:r>
      <w:r w:rsidR="00000000" w:rsidRPr="00BA10DD">
        <w:rPr>
          <w:rFonts w:ascii="Times New Roman" w:hAnsi="Times New Roman" w:cs="Times New Roman"/>
          <w:color w:val="000000"/>
          <w:sz w:val="24"/>
        </w:rPr>
        <w:t>.</w:t>
      </w:r>
    </w:p>
    <w:p w14:paraId="28843C56" w14:textId="73184381" w:rsidR="00BA10DD" w:rsidRPr="00BA10DD" w:rsidRDefault="00000000"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800080"/>
          <w:sz w:val="24"/>
        </w:rPr>
        <w:t>Câu</w:t>
      </w:r>
      <w:r w:rsidR="00BA10DD" w:rsidRPr="00BA10DD">
        <w:rPr>
          <w:rFonts w:ascii="Times New Roman" w:hAnsi="Times New Roman" w:cs="Times New Roman"/>
          <w:b/>
          <w:color w:val="800080"/>
          <w:sz w:val="24"/>
        </w:rPr>
        <w:t xml:space="preserve"> </w:t>
      </w:r>
      <w:r w:rsidRPr="00BA10DD">
        <w:rPr>
          <w:rFonts w:ascii="Times New Roman" w:hAnsi="Times New Roman" w:cs="Times New Roman"/>
          <w:b/>
          <w:color w:val="800080"/>
          <w:sz w:val="24"/>
        </w:rPr>
        <w:t>9.</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Cho</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hình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phẳng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giới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hạn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bởi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đồ</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thị</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hàm</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số</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1080" w:dyaOrig="380" w14:anchorId="23308EEC">
          <v:shape id="_x0000_i1167" type="#_x0000_t75" style="width:54pt;height:19.15pt" o:ole="">
            <v:imagedata r:id="rId99" o:title=""/>
          </v:shape>
          <o:OLEObject Type="Embed" ProgID="Equation.DSMT4" ShapeID="_x0000_i1167" DrawAspect="Content" ObjectID="_1801842138" r:id="rId100"/>
        </w:object>
      </w:r>
      <w:r w:rsidRPr="00BA10DD">
        <w:rPr>
          <w:rFonts w:ascii="Times New Roman" w:hAnsi="Times New Roman" w:cs="Times New Roman"/>
          <w:color w:val="000000"/>
          <w:sz w:val="24"/>
        </w:rPr>
        <w: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trục</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hoành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và</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các</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đường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thẳng</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1300" w:dyaOrig="320" w14:anchorId="0DCF3D9E">
          <v:shape id="_x0000_i1170" type="#_x0000_t75" style="width:64.9pt;height:16.15pt" o:ole="">
            <v:imagedata r:id="rId101" o:title=""/>
          </v:shape>
          <o:OLEObject Type="Embed" ProgID="Equation.DSMT4" ShapeID="_x0000_i1170" DrawAspect="Content" ObjectID="_1801842139" r:id="rId102"/>
        </w:object>
      </w:r>
      <w:r w:rsidRPr="00BA10DD">
        <w:rPr>
          <w:rFonts w:ascii="Times New Roman" w:hAnsi="Times New Roman" w:cs="Times New Roman"/>
          <w:color w:val="000000"/>
          <w:sz w:val="24"/>
        </w:rPr>
        <w: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Tính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thể</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tích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khối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tròn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xoay</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tạo</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thành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khi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cho</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hình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phẳng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đó</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quay</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quanh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trục</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6"/>
          <w:sz w:val="24"/>
        </w:rPr>
        <w:object w:dxaOrig="380" w:dyaOrig="279" w14:anchorId="43E84B78">
          <v:shape id="_x0000_i1173" type="#_x0000_t75" style="width:19.15pt;height:13.9pt" o:ole="">
            <v:imagedata r:id="rId103" o:title=""/>
          </v:shape>
          <o:OLEObject Type="Embed" ProgID="Equation.DSMT4" ShapeID="_x0000_i1173" DrawAspect="Content" ObjectID="_1801842140" r:id="rId104"/>
        </w:object>
      </w:r>
    </w:p>
    <w:p w14:paraId="3D0D6890"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A10DD">
        <w:rPr>
          <w:rFonts w:ascii="Times New Roman" w:hAnsi="Times New Roman" w:cs="Times New Roman"/>
          <w:b/>
          <w:color w:val="0000FF"/>
          <w:sz w:val="24"/>
        </w:rPr>
        <w:tab/>
        <w:t>A.</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24"/>
          <w:sz w:val="24"/>
        </w:rPr>
        <w:object w:dxaOrig="340" w:dyaOrig="620" w14:anchorId="488D5CBF">
          <v:shape id="_x0000_i1176" type="#_x0000_t75" style="width:16.9pt;height:31.15pt" o:ole="">
            <v:imagedata r:id="rId105" o:title=""/>
          </v:shape>
          <o:OLEObject Type="Embed" ProgID="Equation.DSMT4" ShapeID="_x0000_i1176" DrawAspect="Content" ObjectID="_1801842141" r:id="rId106"/>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B.</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24"/>
          <w:sz w:val="24"/>
        </w:rPr>
        <w:object w:dxaOrig="520" w:dyaOrig="620" w14:anchorId="5C63F3AD">
          <v:shape id="_x0000_i1179" type="#_x0000_t75" style="width:25.9pt;height:31.15pt" o:ole="">
            <v:imagedata r:id="rId107" o:title=""/>
          </v:shape>
          <o:OLEObject Type="Embed" ProgID="Equation.DSMT4" ShapeID="_x0000_i1179" DrawAspect="Content" ObjectID="_1801842142" r:id="rId108"/>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C.</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6"/>
          <w:sz w:val="24"/>
        </w:rPr>
        <w:object w:dxaOrig="480" w:dyaOrig="279" w14:anchorId="43788588">
          <v:shape id="_x0000_i1182" type="#_x0000_t75" style="width:24pt;height:13.9pt" o:ole="">
            <v:imagedata r:id="rId109" o:title=""/>
          </v:shape>
          <o:OLEObject Type="Embed" ProgID="Equation.DSMT4" ShapeID="_x0000_i1182" DrawAspect="Content" ObjectID="_1801842143" r:id="rId110"/>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FF0000"/>
          <w:sz w:val="24"/>
        </w:rPr>
        <w:tab/>
        <w:t>D</w:t>
      </w:r>
      <w:r w:rsidRPr="00BA10DD">
        <w:rPr>
          <w:rFonts w:ascii="Times New Roman" w:hAnsi="Times New Roman" w:cs="Times New Roman"/>
          <w:b/>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24"/>
          <w:sz w:val="24"/>
        </w:rPr>
        <w:object w:dxaOrig="540" w:dyaOrig="620" w14:anchorId="66F927FB">
          <v:shape id="_x0000_i1185" type="#_x0000_t75" style="width:27pt;height:31.15pt" o:ole="">
            <v:imagedata r:id="rId111" o:title=""/>
          </v:shape>
          <o:OLEObject Type="Embed" ProgID="Equation.DSMT4" ShapeID="_x0000_i1185" DrawAspect="Content" ObjectID="_1801842144" r:id="rId112"/>
        </w:object>
      </w:r>
      <w:r w:rsidR="00000000" w:rsidRPr="00BA10DD">
        <w:rPr>
          <w:rFonts w:ascii="Times New Roman" w:hAnsi="Times New Roman" w:cs="Times New Roman"/>
          <w:color w:val="000000"/>
          <w:sz w:val="24"/>
        </w:rPr>
        <w:t>.</w:t>
      </w:r>
    </w:p>
    <w:p w14:paraId="7E431E57" w14:textId="77777777" w:rsidR="00BA10DD" w:rsidRDefault="00000000"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800080"/>
          <w:sz w:val="24"/>
        </w:rPr>
        <w:t>Câu</w:t>
      </w:r>
      <w:r w:rsidR="00BA10DD" w:rsidRPr="00BA10DD">
        <w:rPr>
          <w:rFonts w:ascii="Times New Roman" w:hAnsi="Times New Roman" w:cs="Times New Roman"/>
          <w:b/>
          <w:color w:val="800080"/>
          <w:sz w:val="24"/>
        </w:rPr>
        <w:t xml:space="preserve"> </w:t>
      </w:r>
      <w:r w:rsidRPr="00BA10DD">
        <w:rPr>
          <w:rFonts w:ascii="Times New Roman" w:hAnsi="Times New Roman" w:cs="Times New Roman"/>
          <w:b/>
          <w:color w:val="800080"/>
          <w:sz w:val="24"/>
        </w:rPr>
        <w:t>10.</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Trong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không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gian</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560" w:dyaOrig="320" w14:anchorId="6A82DF71">
          <v:shape id="_x0000_i1188" type="#_x0000_t75" style="width:28.15pt;height:16.15pt" o:ole="">
            <v:imagedata r:id="rId113" o:title=""/>
          </v:shape>
          <o:OLEObject Type="Embed" ProgID="Equation.DSMT4" ShapeID="_x0000_i1188" DrawAspect="Content" ObjectID="_1801842145" r:id="rId114"/>
        </w:object>
      </w:r>
      <w:r w:rsidRPr="00BA10DD">
        <w:rPr>
          <w:rFonts w:ascii="Times New Roman" w:hAnsi="Times New Roman" w:cs="Times New Roman"/>
          <w:color w:val="000000"/>
          <w:sz w:val="24"/>
        </w:rPr>
        <w: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cho</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mặt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phẳng</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400" w:dyaOrig="320" w14:anchorId="2E1BF048">
          <v:shape id="_x0000_i1191" type="#_x0000_t75" style="width:19.9pt;height:16.15pt" o:ole="">
            <v:imagedata r:id="rId115" o:title=""/>
          </v:shape>
          <o:OLEObject Type="Embed" ProgID="Equation.DSMT4" ShapeID="_x0000_i1191" DrawAspect="Content" ObjectID="_1801842146" r:id="rId116"/>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có</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phương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trình</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6"/>
          <w:sz w:val="24"/>
        </w:rPr>
        <w:object w:dxaOrig="1579" w:dyaOrig="279" w14:anchorId="429C4F50">
          <v:shape id="_x0000_i1194" type="#_x0000_t75" style="width:79.15pt;height:13.9pt" o:ole="">
            <v:imagedata r:id="rId117" o:title=""/>
          </v:shape>
          <o:OLEObject Type="Embed" ProgID="Equation.DSMT4" ShapeID="_x0000_i1194" DrawAspect="Content" ObjectID="_1801842147" r:id="rId118"/>
        </w:object>
      </w:r>
      <w:r w:rsidRPr="00BA10DD">
        <w:rPr>
          <w:rFonts w:ascii="Times New Roman" w:hAnsi="Times New Roman" w:cs="Times New Roman"/>
          <w:color w:val="000000"/>
          <w:sz w:val="24"/>
        </w:rPr>
        <w: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Mặt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phẳng</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400" w:dyaOrig="320" w14:anchorId="1CB2C2BE">
          <v:shape id="_x0000_i1197" type="#_x0000_t75" style="width:19.9pt;height:16.15pt" o:ole="">
            <v:imagedata r:id="rId119" o:title=""/>
          </v:shape>
          <o:OLEObject Type="Embed" ProgID="Equation.DSMT4" ShapeID="_x0000_i1197" DrawAspect="Content" ObjectID="_1801842148" r:id="rId120"/>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nhận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vectơ</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nào</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trong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các</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vectơ</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sau</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làm</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véctơ</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pháp</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tuyến.</w:t>
      </w:r>
    </w:p>
    <w:p w14:paraId="477D1A71"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A10DD">
        <w:rPr>
          <w:rFonts w:ascii="Times New Roman" w:hAnsi="Times New Roman" w:cs="Times New Roman"/>
          <w:b/>
          <w:color w:val="0000FF"/>
          <w:sz w:val="24"/>
        </w:rPr>
        <w:tab/>
        <w:t>A.</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2"/>
          <w:sz w:val="24"/>
        </w:rPr>
        <w:object w:dxaOrig="1320" w:dyaOrig="400" w14:anchorId="79F94F48">
          <v:shape id="_x0000_i1200" type="#_x0000_t75" style="width:66pt;height:19.9pt" o:ole="">
            <v:imagedata r:id="rId121" o:title=""/>
          </v:shape>
          <o:OLEObject Type="Embed" ProgID="Equation.DSMT4" ShapeID="_x0000_i1200" DrawAspect="Content" ObjectID="_1801842149" r:id="rId122"/>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B.</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2"/>
          <w:sz w:val="24"/>
        </w:rPr>
        <w:object w:dxaOrig="1320" w:dyaOrig="400" w14:anchorId="090FF0B7">
          <v:shape id="_x0000_i1203" type="#_x0000_t75" style="width:66pt;height:19.9pt" o:ole="">
            <v:imagedata r:id="rId123" o:title=""/>
          </v:shape>
          <o:OLEObject Type="Embed" ProgID="Equation.DSMT4" ShapeID="_x0000_i1203" DrawAspect="Content" ObjectID="_1801842150" r:id="rId124"/>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FF0000"/>
          <w:sz w:val="24"/>
        </w:rPr>
        <w:tab/>
        <w:t>C</w:t>
      </w:r>
      <w:r w:rsidRPr="00BA10DD">
        <w:rPr>
          <w:rFonts w:ascii="Times New Roman" w:hAnsi="Times New Roman" w:cs="Times New Roman"/>
          <w:b/>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2"/>
          <w:sz w:val="24"/>
        </w:rPr>
        <w:object w:dxaOrig="1180" w:dyaOrig="400" w14:anchorId="1CE6278C">
          <v:shape id="_x0000_i1206" type="#_x0000_t75" style="width:58.9pt;height:19.9pt" o:ole="">
            <v:imagedata r:id="rId125" o:title=""/>
          </v:shape>
          <o:OLEObject Type="Embed" ProgID="Equation.DSMT4" ShapeID="_x0000_i1206" DrawAspect="Content" ObjectID="_1801842151" r:id="rId126"/>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D.</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2"/>
          <w:sz w:val="24"/>
        </w:rPr>
        <w:object w:dxaOrig="1320" w:dyaOrig="400" w14:anchorId="7407C901">
          <v:shape id="_x0000_i1209" type="#_x0000_t75" style="width:66pt;height:19.9pt" o:ole="">
            <v:imagedata r:id="rId127" o:title=""/>
          </v:shape>
          <o:OLEObject Type="Embed" ProgID="Equation.DSMT4" ShapeID="_x0000_i1209" DrawAspect="Content" ObjectID="_1801842152" r:id="rId128"/>
        </w:object>
      </w:r>
      <w:r w:rsidR="00000000" w:rsidRPr="00BA10DD">
        <w:rPr>
          <w:rFonts w:ascii="Times New Roman" w:hAnsi="Times New Roman" w:cs="Times New Roman"/>
          <w:color w:val="000000"/>
          <w:sz w:val="24"/>
        </w:rPr>
        <w:t>.</w:t>
      </w:r>
    </w:p>
    <w:p w14:paraId="26398B27" w14:textId="438E5C70" w:rsidR="00BA10DD" w:rsidRDefault="00000000"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800080"/>
          <w:sz w:val="24"/>
        </w:rPr>
        <w:t>Câu</w:t>
      </w:r>
      <w:r w:rsidR="00BA10DD" w:rsidRPr="00BA10DD">
        <w:rPr>
          <w:rFonts w:ascii="Times New Roman" w:hAnsi="Times New Roman" w:cs="Times New Roman"/>
          <w:b/>
          <w:color w:val="800080"/>
          <w:sz w:val="24"/>
        </w:rPr>
        <w:t xml:space="preserve"> </w:t>
      </w:r>
      <w:r w:rsidRPr="00BA10DD">
        <w:rPr>
          <w:rFonts w:ascii="Times New Roman" w:hAnsi="Times New Roman" w:cs="Times New Roman"/>
          <w:b/>
          <w:color w:val="800080"/>
          <w:sz w:val="24"/>
        </w:rPr>
        <w:t>11.</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Trong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không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gian</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560" w:dyaOrig="320" w14:anchorId="23ED46D6">
          <v:shape id="_x0000_i1212" type="#_x0000_t75" style="width:28.15pt;height:16.15pt" o:ole="">
            <v:imagedata r:id="rId129" o:title=""/>
          </v:shape>
          <o:OLEObject Type="Embed" ProgID="Equation.DSMT4" ShapeID="_x0000_i1212" DrawAspect="Content" ObjectID="_1801842153" r:id="rId130"/>
        </w:object>
      </w:r>
      <w:r w:rsidRPr="00BA10DD">
        <w:rPr>
          <w:rFonts w:ascii="Times New Roman" w:hAnsi="Times New Roman" w:cs="Times New Roman"/>
          <w:color w:val="000000"/>
          <w:sz w:val="24"/>
        </w:rPr>
        <w: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viết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phương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trình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mặt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phẳng</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400" w:dyaOrig="320" w14:anchorId="19BD5ADC">
          <v:shape id="_x0000_i1215" type="#_x0000_t75" style="width:19.9pt;height:16.15pt" o:ole="">
            <v:imagedata r:id="rId131" o:title=""/>
          </v:shape>
          <o:OLEObject Type="Embed" ProgID="Equation.DSMT4" ShapeID="_x0000_i1215" DrawAspect="Content" ObjectID="_1801842154" r:id="rId132"/>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qua</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điểm</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980" w:dyaOrig="320" w14:anchorId="4B14D8D7">
          <v:shape id="_x0000_i1218" type="#_x0000_t75" style="width:49.15pt;height:16.15pt" o:ole="">
            <v:imagedata r:id="rId133" o:title=""/>
          </v:shape>
          <o:OLEObject Type="Embed" ProgID="Equation.DSMT4" ShapeID="_x0000_i1218" DrawAspect="Content" ObjectID="_1801842155" r:id="rId134"/>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và</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nhận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vectơ</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1359" w:dyaOrig="320" w14:anchorId="00925C55">
          <v:shape id="_x0000_i1221" type="#_x0000_t75" style="width:67.9pt;height:16.15pt" o:ole="">
            <v:imagedata r:id="rId135" o:title=""/>
          </v:shape>
          <o:OLEObject Type="Embed" ProgID="Equation.DSMT4" ShapeID="_x0000_i1221" DrawAspect="Content" ObjectID="_1801842156" r:id="rId136"/>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làm</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véctơ</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pháp</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tuyến.</w:t>
      </w:r>
    </w:p>
    <w:p w14:paraId="3BA302FE" w14:textId="2E9BB348"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A10DD">
        <w:rPr>
          <w:rFonts w:ascii="Times New Roman" w:hAnsi="Times New Roman" w:cs="Times New Roman"/>
          <w:b/>
          <w:color w:val="0000FF"/>
          <w:sz w:val="24"/>
        </w:rPr>
        <w:tab/>
        <w:t>A.</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0"/>
          <w:sz w:val="24"/>
        </w:rPr>
        <w:object w:dxaOrig="2000" w:dyaOrig="320" w14:anchorId="6FEEE7B6">
          <v:shape id="_x0000_i1224" type="#_x0000_t75" style="width:100.15pt;height:16.15pt" o:ole="">
            <v:imagedata r:id="rId137" o:title=""/>
          </v:shape>
          <o:OLEObject Type="Embed" ProgID="Equation.DSMT4" ShapeID="_x0000_i1224" DrawAspect="Content" ObjectID="_1801842157" r:id="rId138"/>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B.</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0"/>
          <w:sz w:val="24"/>
        </w:rPr>
        <w:object w:dxaOrig="1860" w:dyaOrig="320" w14:anchorId="3EC40D6E">
          <v:shape id="_x0000_i1227" type="#_x0000_t75" style="width:93pt;height:16.15pt" o:ole="">
            <v:imagedata r:id="rId139" o:title=""/>
          </v:shape>
          <o:OLEObject Type="Embed" ProgID="Equation.DSMT4" ShapeID="_x0000_i1227" DrawAspect="Content" ObjectID="_1801842158" r:id="rId140"/>
        </w:object>
      </w:r>
      <w:r w:rsidR="00000000" w:rsidRPr="00BA10DD">
        <w:rPr>
          <w:rFonts w:ascii="Times New Roman" w:hAnsi="Times New Roman" w:cs="Times New Roman"/>
          <w:color w:val="000000"/>
          <w:sz w:val="24"/>
        </w:rPr>
        <w:t>.</w:t>
      </w:r>
    </w:p>
    <w:p w14:paraId="4233647C"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A10DD">
        <w:rPr>
          <w:rFonts w:ascii="Times New Roman" w:hAnsi="Times New Roman" w:cs="Times New Roman"/>
          <w:b/>
          <w:color w:val="0000FF"/>
          <w:sz w:val="24"/>
        </w:rPr>
        <w:tab/>
        <w:t>C.</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0"/>
          <w:sz w:val="24"/>
        </w:rPr>
        <w:object w:dxaOrig="1880" w:dyaOrig="320" w14:anchorId="361F6A0D">
          <v:shape id="_x0000_i1230" type="#_x0000_t75" style="width:94.15pt;height:16.15pt" o:ole="">
            <v:imagedata r:id="rId141" o:title=""/>
          </v:shape>
          <o:OLEObject Type="Embed" ProgID="Equation.DSMT4" ShapeID="_x0000_i1230" DrawAspect="Content" ObjectID="_1801842159" r:id="rId142"/>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FF0000"/>
          <w:sz w:val="24"/>
        </w:rPr>
        <w:tab/>
        <w:t>D</w:t>
      </w:r>
      <w:r w:rsidRPr="00BA10DD">
        <w:rPr>
          <w:rFonts w:ascii="Times New Roman" w:hAnsi="Times New Roman" w:cs="Times New Roman"/>
          <w:b/>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0"/>
          <w:sz w:val="24"/>
        </w:rPr>
        <w:object w:dxaOrig="1880" w:dyaOrig="320" w14:anchorId="6EC1F2E8">
          <v:shape id="_x0000_i1233" type="#_x0000_t75" style="width:94.15pt;height:16.15pt" o:ole="">
            <v:imagedata r:id="rId143" o:title=""/>
          </v:shape>
          <o:OLEObject Type="Embed" ProgID="Equation.DSMT4" ShapeID="_x0000_i1233" DrawAspect="Content" ObjectID="_1801842160" r:id="rId144"/>
        </w:object>
      </w:r>
      <w:r w:rsidR="00000000" w:rsidRPr="00BA10DD">
        <w:rPr>
          <w:rFonts w:ascii="Times New Roman" w:hAnsi="Times New Roman" w:cs="Times New Roman"/>
          <w:color w:val="000000"/>
          <w:sz w:val="24"/>
        </w:rPr>
        <w:t>.</w:t>
      </w:r>
    </w:p>
    <w:p w14:paraId="4F8FF60F" w14:textId="256C2E27" w:rsidR="00BA10DD" w:rsidRDefault="00000000"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800080"/>
          <w:sz w:val="24"/>
        </w:rPr>
        <w:t>Câu</w:t>
      </w:r>
      <w:r w:rsidR="00BA10DD" w:rsidRPr="00BA10DD">
        <w:rPr>
          <w:rFonts w:ascii="Times New Roman" w:hAnsi="Times New Roman" w:cs="Times New Roman"/>
          <w:b/>
          <w:color w:val="800080"/>
          <w:sz w:val="24"/>
        </w:rPr>
        <w:t xml:space="preserve"> </w:t>
      </w:r>
      <w:r w:rsidRPr="00BA10DD">
        <w:rPr>
          <w:rFonts w:ascii="Times New Roman" w:hAnsi="Times New Roman" w:cs="Times New Roman"/>
          <w:b/>
          <w:color w:val="800080"/>
          <w:sz w:val="24"/>
        </w:rPr>
        <w:t>12.</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Trong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không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gian</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560" w:dyaOrig="320" w14:anchorId="42F43A56">
          <v:shape id="_x0000_i1236" type="#_x0000_t75" style="width:28.15pt;height:16.15pt" o:ole="">
            <v:imagedata r:id="rId145" o:title=""/>
          </v:shape>
          <o:OLEObject Type="Embed" ProgID="Equation.DSMT4" ShapeID="_x0000_i1236" DrawAspect="Content" ObjectID="_1801842161" r:id="rId146"/>
        </w:object>
      </w:r>
      <w:r w:rsidRPr="00BA10DD">
        <w:rPr>
          <w:rFonts w:ascii="Times New Roman" w:hAnsi="Times New Roman" w:cs="Times New Roman"/>
          <w:color w:val="000000"/>
          <w:sz w:val="24"/>
        </w:rPr>
        <w: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cho</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mặt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phẳng</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400" w:dyaOrig="320" w14:anchorId="7D818ABA">
          <v:shape id="_x0000_i1239" type="#_x0000_t75" style="width:19.9pt;height:16.15pt" o:ole="">
            <v:imagedata r:id="rId147" o:title=""/>
          </v:shape>
          <o:OLEObject Type="Embed" ProgID="Equation.DSMT4" ShapeID="_x0000_i1239" DrawAspect="Content" ObjectID="_1801842162" r:id="rId148"/>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có</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phương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trình</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2180" w:dyaOrig="320" w14:anchorId="51E57C7A">
          <v:shape id="_x0000_i1242" type="#_x0000_t75" style="width:109.15pt;height:16.15pt" o:ole="">
            <v:imagedata r:id="rId149" o:title=""/>
          </v:shape>
          <o:OLEObject Type="Embed" ProgID="Equation.DSMT4" ShapeID="_x0000_i1242" DrawAspect="Content" ObjectID="_1801842163" r:id="rId150"/>
        </w:object>
      </w:r>
      <w:r w:rsidRPr="00BA10DD">
        <w:rPr>
          <w:rFonts w:ascii="Times New Roman" w:hAnsi="Times New Roman" w:cs="Times New Roman"/>
          <w:color w:val="000000"/>
          <w:sz w:val="24"/>
        </w:rPr>
        <w: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Điểm</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nào</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trong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các</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điểm</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sau</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thuộc</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mặt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phẳng</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400" w:dyaOrig="320" w14:anchorId="65BD6DD2">
          <v:shape id="_x0000_i1245" type="#_x0000_t75" style="width:19.9pt;height:16.15pt" o:ole="">
            <v:imagedata r:id="rId151" o:title=""/>
          </v:shape>
          <o:OLEObject Type="Embed" ProgID="Equation.DSMT4" ShapeID="_x0000_i1245" DrawAspect="Content" ObjectID="_1801842164" r:id="rId152"/>
        </w:object>
      </w:r>
      <w:r w:rsidRPr="00BA10DD">
        <w:rPr>
          <w:rFonts w:ascii="Times New Roman" w:hAnsi="Times New Roman" w:cs="Times New Roman"/>
          <w:color w:val="000000"/>
          <w:sz w:val="24"/>
        </w:rPr>
        <w:t>?</w:t>
      </w:r>
    </w:p>
    <w:p w14:paraId="6690D623"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A10DD">
        <w:rPr>
          <w:rFonts w:ascii="Times New Roman" w:hAnsi="Times New Roman" w:cs="Times New Roman"/>
          <w:b/>
          <w:color w:val="FF0000"/>
          <w:sz w:val="24"/>
        </w:rPr>
        <w:tab/>
        <w:t>A</w:t>
      </w:r>
      <w:r w:rsidRPr="00BA10DD">
        <w:rPr>
          <w:rFonts w:ascii="Times New Roman" w:hAnsi="Times New Roman" w:cs="Times New Roman"/>
          <w:b/>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0"/>
          <w:sz w:val="24"/>
        </w:rPr>
        <w:object w:dxaOrig="1060" w:dyaOrig="320" w14:anchorId="0141BD84">
          <v:shape id="_x0000_i1248" type="#_x0000_t75" style="width:52.9pt;height:16.15pt" o:ole="">
            <v:imagedata r:id="rId153" o:title=""/>
          </v:shape>
          <o:OLEObject Type="Embed" ProgID="Equation.DSMT4" ShapeID="_x0000_i1248" DrawAspect="Content" ObjectID="_1801842165" r:id="rId154"/>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B.</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0"/>
          <w:sz w:val="24"/>
        </w:rPr>
        <w:object w:dxaOrig="1100" w:dyaOrig="320" w14:anchorId="22C8A2F6">
          <v:shape id="_x0000_i1251" type="#_x0000_t75" style="width:55.15pt;height:16.15pt" o:ole="">
            <v:imagedata r:id="rId155" o:title=""/>
          </v:shape>
          <o:OLEObject Type="Embed" ProgID="Equation.DSMT4" ShapeID="_x0000_i1251" DrawAspect="Content" ObjectID="_1801842166" r:id="rId156"/>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C.</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0"/>
          <w:sz w:val="24"/>
        </w:rPr>
        <w:object w:dxaOrig="1100" w:dyaOrig="320" w14:anchorId="160F19E5">
          <v:shape id="_x0000_i1254" type="#_x0000_t75" style="width:55.15pt;height:16.15pt" o:ole="">
            <v:imagedata r:id="rId157" o:title=""/>
          </v:shape>
          <o:OLEObject Type="Embed" ProgID="Equation.DSMT4" ShapeID="_x0000_i1254" DrawAspect="Content" ObjectID="_1801842167" r:id="rId158"/>
        </w:object>
      </w:r>
      <w:r w:rsidR="00000000" w:rsidRPr="00BA10DD">
        <w:rPr>
          <w:rFonts w:ascii="Times New Roman" w:hAnsi="Times New Roman" w:cs="Times New Roman"/>
          <w:color w:val="000000"/>
          <w:sz w:val="24"/>
        </w:rPr>
        <w:t>.</w:t>
      </w:r>
      <w:r w:rsidRPr="00BA10DD">
        <w:rPr>
          <w:rFonts w:ascii="Times New Roman" w:hAnsi="Times New Roman" w:cs="Times New Roman"/>
          <w:color w:val="000000"/>
          <w:sz w:val="24"/>
        </w:rPr>
        <w:t xml:space="preserve">      </w:t>
      </w:r>
      <w:r w:rsidRPr="00BA10DD">
        <w:rPr>
          <w:rFonts w:ascii="Times New Roman" w:hAnsi="Times New Roman" w:cs="Times New Roman"/>
          <w:b/>
          <w:color w:val="0000FF"/>
          <w:sz w:val="24"/>
        </w:rPr>
        <w:tab/>
        <w:t>D.</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0"/>
          <w:sz w:val="24"/>
        </w:rPr>
        <w:object w:dxaOrig="1200" w:dyaOrig="320" w14:anchorId="4BE5856F">
          <v:shape id="_x0000_i1257" type="#_x0000_t75" style="width:60pt;height:16.15pt" o:ole="">
            <v:imagedata r:id="rId159" o:title=""/>
          </v:shape>
          <o:OLEObject Type="Embed" ProgID="Equation.DSMT4" ShapeID="_x0000_i1257" DrawAspect="Content" ObjectID="_1801842168" r:id="rId160"/>
        </w:object>
      </w:r>
      <w:r w:rsidR="00000000" w:rsidRPr="00BA10DD">
        <w:rPr>
          <w:rFonts w:ascii="Times New Roman" w:hAnsi="Times New Roman" w:cs="Times New Roman"/>
          <w:color w:val="000000"/>
          <w:sz w:val="24"/>
        </w:rPr>
        <w:t>.</w:t>
      </w:r>
    </w:p>
    <w:p w14:paraId="4E4AFEE1" w14:textId="078DD0D3" w:rsidR="00BA10DD" w:rsidRPr="00BA10DD" w:rsidRDefault="00BA10DD"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000000"/>
          <w:sz w:val="24"/>
        </w:rPr>
        <w:t>PHẦN II. Câu trắc nghiệm đúng sai.</w:t>
      </w:r>
    </w:p>
    <w:p w14:paraId="6D1FA502" w14:textId="77777777" w:rsidR="00BA10DD" w:rsidRDefault="00000000"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800080"/>
          <w:sz w:val="24"/>
        </w:rPr>
        <w:t>Câu</w:t>
      </w:r>
      <w:r w:rsidR="00BA10DD" w:rsidRPr="00BA10DD">
        <w:rPr>
          <w:rFonts w:ascii="Times New Roman" w:hAnsi="Times New Roman" w:cs="Times New Roman"/>
          <w:b/>
          <w:color w:val="800080"/>
          <w:sz w:val="24"/>
        </w:rPr>
        <w:t xml:space="preserve"> </w:t>
      </w:r>
      <w:r w:rsidRPr="00BA10DD">
        <w:rPr>
          <w:rFonts w:ascii="Times New Roman" w:hAnsi="Times New Roman" w:cs="Times New Roman"/>
          <w:b/>
          <w:color w:val="800080"/>
          <w:sz w:val="24"/>
        </w:rPr>
        <w:t>1.</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Cho</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các</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hàm</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số</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1020" w:dyaOrig="320" w14:anchorId="466F01C0">
          <v:shape id="_x0000_i1260" type="#_x0000_t75" style="width:51pt;height:16.15pt" o:ole="">
            <v:imagedata r:id="rId161" o:title=""/>
          </v:shape>
          <o:OLEObject Type="Embed" ProgID="Equation.DSMT4" ShapeID="_x0000_i1260" DrawAspect="Content" ObjectID="_1801842169" r:id="rId162"/>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liên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tục</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trên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đoạn</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680" w:dyaOrig="320" w14:anchorId="68569986">
          <v:shape id="_x0000_i1263" type="#_x0000_t75" style="width:34.15pt;height:16.15pt" o:ole="">
            <v:imagedata r:id="rId163" o:title=""/>
          </v:shape>
          <o:OLEObject Type="Embed" ProgID="Equation.DSMT4" ShapeID="_x0000_i1263" DrawAspect="Content" ObjectID="_1801842170" r:id="rId164"/>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thỏa</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mãn</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30"/>
          <w:sz w:val="24"/>
        </w:rPr>
        <w:object w:dxaOrig="2400" w:dyaOrig="740" w14:anchorId="781EF7DD">
          <v:shape id="_x0000_i1266" type="#_x0000_t75" style="width:120pt;height:37.15pt" o:ole="">
            <v:imagedata r:id="rId165" o:title=""/>
          </v:shape>
          <o:OLEObject Type="Embed" ProgID="Equation.DSMT4" ShapeID="_x0000_i1266" DrawAspect="Content" ObjectID="_1801842171" r:id="rId166"/>
        </w:object>
      </w:r>
      <w:r w:rsidRPr="00BA10DD">
        <w:rPr>
          <w:rFonts w:ascii="Times New Roman" w:hAnsi="Times New Roman" w:cs="Times New Roman"/>
          <w:color w:val="000000"/>
          <w:sz w:val="24"/>
        </w:rPr>
        <w:t>,</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30"/>
          <w:sz w:val="24"/>
        </w:rPr>
        <w:object w:dxaOrig="2700" w:dyaOrig="740" w14:anchorId="7DE38A04">
          <v:shape id="_x0000_i1269" type="#_x0000_t75" style="width:135pt;height:37.15pt" o:ole="">
            <v:imagedata r:id="rId167" o:title=""/>
          </v:shape>
          <o:OLEObject Type="Embed" ProgID="Equation.DSMT4" ShapeID="_x0000_i1269" DrawAspect="Content" ObjectID="_1801842172" r:id="rId168"/>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và</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30"/>
          <w:sz w:val="24"/>
        </w:rPr>
        <w:object w:dxaOrig="1400" w:dyaOrig="740" w14:anchorId="377A042F">
          <v:shape id="_x0000_i1272" type="#_x0000_t75" style="width:70.15pt;height:37.15pt" o:ole="">
            <v:imagedata r:id="rId169" o:title=""/>
          </v:shape>
          <o:OLEObject Type="Embed" ProgID="Equation.DSMT4" ShapeID="_x0000_i1272" DrawAspect="Content" ObjectID="_1801842173" r:id="rId170"/>
        </w:object>
      </w:r>
      <w:r w:rsidRPr="00BA10DD">
        <w:rPr>
          <w:rFonts w:ascii="Times New Roman" w:hAnsi="Times New Roman" w:cs="Times New Roman"/>
          <w:color w:val="000000"/>
          <w:sz w:val="24"/>
        </w:rPr>
        <w: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Xét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tính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đúng-sai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của</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các</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khẳng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định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sau.</w:t>
      </w:r>
      <w:r w:rsidR="00BA10DD" w:rsidRPr="00BA10DD">
        <w:rPr>
          <w:rFonts w:ascii="Times New Roman" w:hAnsi="Times New Roman" w:cs="Times New Roman"/>
          <w:color w:val="000000"/>
          <w:sz w:val="24"/>
        </w:rPr>
        <w:t xml:space="preserve"> </w:t>
      </w:r>
    </w:p>
    <w:p w14:paraId="01960833" w14:textId="0203F6CC" w:rsidR="00BA10DD" w:rsidRPr="00BA10DD" w:rsidRDefault="00BA10DD" w:rsidP="00BA10DD">
      <w:pPr>
        <w:spacing w:after="0" w:line="240" w:lineRule="auto"/>
        <w:ind w:left="25"/>
        <w:rPr>
          <w:rFonts w:ascii="Times New Roman" w:hAnsi="Times New Roman" w:cs="Times New Roman"/>
          <w:b/>
          <w:color w:val="000000"/>
          <w:sz w:val="24"/>
        </w:rPr>
      </w:pPr>
      <w:r w:rsidRPr="00BA10DD">
        <w:rPr>
          <w:rFonts w:ascii="Times New Roman" w:hAnsi="Times New Roman" w:cs="Times New Roman"/>
          <w:b/>
          <w:color w:val="000000"/>
          <w:sz w:val="24"/>
        </w:rPr>
        <w:tab/>
        <w:t>a)</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30"/>
          <w:sz w:val="24"/>
        </w:rPr>
        <w:object w:dxaOrig="1260" w:dyaOrig="740" w14:anchorId="6F004D75">
          <v:shape id="_x0000_i1275" type="#_x0000_t75" style="width:63pt;height:37.15pt" o:ole="">
            <v:imagedata r:id="rId171" o:title=""/>
          </v:shape>
          <o:OLEObject Type="Embed" ProgID="Equation.DSMT4" ShapeID="_x0000_i1275" DrawAspect="Content" ObjectID="_1801842174" r:id="rId172"/>
        </w:object>
      </w:r>
      <w:r w:rsidR="00000000" w:rsidRPr="00BA10DD">
        <w:rPr>
          <w:rFonts w:ascii="Times New Roman" w:hAnsi="Times New Roman" w:cs="Times New Roman"/>
          <w:color w:val="000000"/>
          <w:sz w:val="24"/>
        </w:rPr>
        <w:t>.</w:t>
      </w:r>
    </w:p>
    <w:p w14:paraId="2A650867" w14:textId="77777777" w:rsidR="00BA10DD" w:rsidRPr="00BA10DD" w:rsidRDefault="00BA10DD" w:rsidP="00BA10DD">
      <w:pPr>
        <w:spacing w:after="0" w:line="240" w:lineRule="auto"/>
        <w:ind w:left="25"/>
        <w:rPr>
          <w:rFonts w:ascii="Times New Roman" w:hAnsi="Times New Roman" w:cs="Times New Roman"/>
          <w:b/>
          <w:color w:val="000000"/>
          <w:sz w:val="24"/>
        </w:rPr>
      </w:pPr>
      <w:r w:rsidRPr="00BA10DD">
        <w:rPr>
          <w:rFonts w:ascii="Times New Roman" w:hAnsi="Times New Roman" w:cs="Times New Roman"/>
          <w:b/>
          <w:color w:val="000000"/>
          <w:sz w:val="24"/>
        </w:rPr>
        <w:tab/>
        <w:t>b)</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30"/>
          <w:sz w:val="24"/>
        </w:rPr>
        <w:object w:dxaOrig="1420" w:dyaOrig="740" w14:anchorId="0F5C3F52">
          <v:shape id="_x0000_i1278" type="#_x0000_t75" style="width:70.9pt;height:37.15pt" o:ole="">
            <v:imagedata r:id="rId173" o:title=""/>
          </v:shape>
          <o:OLEObject Type="Embed" ProgID="Equation.DSMT4" ShapeID="_x0000_i1278" DrawAspect="Content" ObjectID="_1801842175" r:id="rId174"/>
        </w:object>
      </w:r>
      <w:r w:rsidR="00000000" w:rsidRPr="00BA10DD">
        <w:rPr>
          <w:rFonts w:ascii="Times New Roman" w:hAnsi="Times New Roman" w:cs="Times New Roman"/>
          <w:color w:val="000000"/>
          <w:sz w:val="24"/>
        </w:rPr>
        <w:t>.</w:t>
      </w:r>
    </w:p>
    <w:p w14:paraId="24DD0FB4" w14:textId="77777777" w:rsidR="00BA10DD" w:rsidRPr="00BA10DD" w:rsidRDefault="00BA10DD" w:rsidP="00BA10DD">
      <w:pPr>
        <w:spacing w:after="0" w:line="240" w:lineRule="auto"/>
        <w:ind w:left="25"/>
        <w:rPr>
          <w:rFonts w:ascii="Times New Roman" w:hAnsi="Times New Roman" w:cs="Times New Roman"/>
          <w:b/>
          <w:color w:val="000000"/>
          <w:sz w:val="24"/>
        </w:rPr>
      </w:pPr>
      <w:r w:rsidRPr="00BA10DD">
        <w:rPr>
          <w:rFonts w:ascii="Times New Roman" w:hAnsi="Times New Roman" w:cs="Times New Roman"/>
          <w:b/>
          <w:color w:val="000000"/>
          <w:sz w:val="24"/>
        </w:rPr>
        <w:tab/>
        <w:t>c)</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30"/>
          <w:sz w:val="24"/>
        </w:rPr>
        <w:object w:dxaOrig="1359" w:dyaOrig="740" w14:anchorId="1989AC85">
          <v:shape id="_x0000_i1281" type="#_x0000_t75" style="width:67.9pt;height:37.15pt" o:ole="">
            <v:imagedata r:id="rId175" o:title=""/>
          </v:shape>
          <o:OLEObject Type="Embed" ProgID="Equation.DSMT4" ShapeID="_x0000_i1281" DrawAspect="Content" ObjectID="_1801842176" r:id="rId176"/>
        </w:object>
      </w:r>
      <w:r w:rsidR="00000000" w:rsidRPr="00BA10DD">
        <w:rPr>
          <w:rFonts w:ascii="Times New Roman" w:hAnsi="Times New Roman" w:cs="Times New Roman"/>
          <w:color w:val="000000"/>
          <w:sz w:val="24"/>
        </w:rPr>
        <w:t>.</w:t>
      </w:r>
    </w:p>
    <w:p w14:paraId="54DD7BFD" w14:textId="77777777" w:rsidR="00BA10DD" w:rsidRDefault="00BA10DD"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000000"/>
          <w:sz w:val="24"/>
        </w:rPr>
        <w:tab/>
        <w:t>d)</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30"/>
          <w:sz w:val="24"/>
        </w:rPr>
        <w:object w:dxaOrig="3019" w:dyaOrig="740" w14:anchorId="2BEB2645">
          <v:shape id="_x0000_i1284" type="#_x0000_t75" style="width:151.15pt;height:37.15pt" o:ole="">
            <v:imagedata r:id="rId177" o:title=""/>
          </v:shape>
          <o:OLEObject Type="Embed" ProgID="Equation.DSMT4" ShapeID="_x0000_i1284" DrawAspect="Content" ObjectID="_1801842177" r:id="rId178"/>
        </w:object>
      </w:r>
      <w:r w:rsidR="00000000" w:rsidRPr="00BA10DD">
        <w:rPr>
          <w:rFonts w:ascii="Times New Roman" w:hAnsi="Times New Roman" w:cs="Times New Roman"/>
          <w:color w:val="000000"/>
          <w:sz w:val="24"/>
        </w:rPr>
        <w:t>.</w:t>
      </w:r>
    </w:p>
    <w:p w14:paraId="11DC1B35" w14:textId="01131A1D" w:rsidR="00BA10DD" w:rsidRDefault="00000000"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800080"/>
          <w:sz w:val="24"/>
        </w:rPr>
        <w:t>Câu</w:t>
      </w:r>
      <w:r w:rsidR="00BA10DD" w:rsidRPr="00BA10DD">
        <w:rPr>
          <w:rFonts w:ascii="Times New Roman" w:hAnsi="Times New Roman" w:cs="Times New Roman"/>
          <w:b/>
          <w:color w:val="800080"/>
          <w:sz w:val="24"/>
        </w:rPr>
        <w:t xml:space="preserve"> </w:t>
      </w:r>
      <w:r w:rsidRPr="00BA10DD">
        <w:rPr>
          <w:rFonts w:ascii="Times New Roman" w:hAnsi="Times New Roman" w:cs="Times New Roman"/>
          <w:b/>
          <w:color w:val="800080"/>
          <w:sz w:val="24"/>
        </w:rPr>
        <w:t>2.</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Trong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không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gian</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560" w:dyaOrig="320" w14:anchorId="77C863C2">
          <v:shape id="_x0000_i1287" type="#_x0000_t75" style="width:28.15pt;height:16.15pt" o:ole="">
            <v:imagedata r:id="rId179" o:title=""/>
          </v:shape>
          <o:OLEObject Type="Embed" ProgID="Equation.DSMT4" ShapeID="_x0000_i1287" DrawAspect="Content" ObjectID="_1801842178" r:id="rId180"/>
        </w:object>
      </w:r>
      <w:r w:rsidRPr="00BA10DD">
        <w:rPr>
          <w:rFonts w:ascii="Times New Roman" w:hAnsi="Times New Roman" w:cs="Times New Roman"/>
          <w:color w:val="000000"/>
          <w:sz w:val="24"/>
        </w:rPr>
        <w: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cho</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mặt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phẳng</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400" w:dyaOrig="320" w14:anchorId="498154AE">
          <v:shape id="_x0000_i1290" type="#_x0000_t75" style="width:19.9pt;height:16.15pt" o:ole="">
            <v:imagedata r:id="rId181" o:title=""/>
          </v:shape>
          <o:OLEObject Type="Embed" ProgID="Equation.DSMT4" ShapeID="_x0000_i1290" DrawAspect="Content" ObjectID="_1801842179" r:id="rId182"/>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có</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phương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trình</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1900" w:dyaOrig="320" w14:anchorId="757E7D68">
          <v:shape id="_x0000_i1293" type="#_x0000_t75" style="width:94.9pt;height:16.15pt" o:ole="">
            <v:imagedata r:id="rId183" o:title=""/>
          </v:shape>
          <o:OLEObject Type="Embed" ProgID="Equation.DSMT4" ShapeID="_x0000_i1293" DrawAspect="Content" ObjectID="_1801842180" r:id="rId184"/>
        </w:object>
      </w:r>
      <w:r w:rsidRPr="00BA10DD">
        <w:rPr>
          <w:rFonts w:ascii="Times New Roman" w:hAnsi="Times New Roman" w:cs="Times New Roman"/>
          <w:color w:val="000000"/>
          <w:sz w:val="24"/>
        </w:rPr>
        <w: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Xét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tính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đúng-sai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của</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các</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khẳng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định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sau</w:t>
      </w:r>
    </w:p>
    <w:p w14:paraId="621FD468" w14:textId="02765D0B" w:rsidR="00BA10DD" w:rsidRPr="00BA10DD" w:rsidRDefault="00BA10DD" w:rsidP="00BA10DD">
      <w:pPr>
        <w:spacing w:after="0" w:line="240" w:lineRule="auto"/>
        <w:ind w:left="25"/>
        <w:rPr>
          <w:rFonts w:ascii="Times New Roman" w:hAnsi="Times New Roman" w:cs="Times New Roman"/>
          <w:b/>
          <w:color w:val="000000"/>
          <w:sz w:val="24"/>
        </w:rPr>
      </w:pPr>
      <w:r w:rsidRPr="00BA10DD">
        <w:rPr>
          <w:rFonts w:ascii="Times New Roman" w:hAnsi="Times New Roman" w:cs="Times New Roman"/>
          <w:b/>
          <w:color w:val="000000"/>
          <w:sz w:val="24"/>
        </w:rPr>
        <w:tab/>
        <w:t>a)</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0"/>
          <w:sz w:val="24"/>
        </w:rPr>
        <w:object w:dxaOrig="1640" w:dyaOrig="320" w14:anchorId="67EE9F4D">
          <v:shape id="_x0000_i1296" type="#_x0000_t75" style="width:82.15pt;height:16.15pt" o:ole="">
            <v:imagedata r:id="rId185" o:title=""/>
          </v:shape>
          <o:OLEObject Type="Embed" ProgID="Equation.DSMT4" ShapeID="_x0000_i1296" DrawAspect="Content" ObjectID="_1801842181" r:id="rId186"/>
        </w:objec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là</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một</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véctơ</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pháp</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tuyến</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của</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0"/>
          <w:sz w:val="24"/>
        </w:rPr>
        <w:object w:dxaOrig="400" w:dyaOrig="320" w14:anchorId="010A2A35">
          <v:shape id="_x0000_i1299" type="#_x0000_t75" style="width:19.9pt;height:16.15pt" o:ole="">
            <v:imagedata r:id="rId187" o:title=""/>
          </v:shape>
          <o:OLEObject Type="Embed" ProgID="Equation.DSMT4" ShapeID="_x0000_i1299" DrawAspect="Content" ObjectID="_1801842182" r:id="rId188"/>
        </w:object>
      </w:r>
      <w:r w:rsidR="00000000" w:rsidRPr="00BA10DD">
        <w:rPr>
          <w:rFonts w:ascii="Times New Roman" w:hAnsi="Times New Roman" w:cs="Times New Roman"/>
          <w:color w:val="000000"/>
          <w:sz w:val="24"/>
        </w:rPr>
        <w:t>.</w:t>
      </w:r>
    </w:p>
    <w:p w14:paraId="5D078CEB" w14:textId="77777777" w:rsidR="00BA10DD" w:rsidRPr="00BA10DD" w:rsidRDefault="00BA10DD" w:rsidP="00BA10DD">
      <w:pPr>
        <w:spacing w:after="0" w:line="240" w:lineRule="auto"/>
        <w:ind w:left="25"/>
        <w:rPr>
          <w:rFonts w:ascii="Times New Roman" w:hAnsi="Times New Roman" w:cs="Times New Roman"/>
          <w:b/>
          <w:color w:val="000000"/>
          <w:sz w:val="24"/>
        </w:rPr>
      </w:pPr>
      <w:r w:rsidRPr="00BA10DD">
        <w:rPr>
          <w:rFonts w:ascii="Times New Roman" w:hAnsi="Times New Roman" w:cs="Times New Roman"/>
          <w:b/>
          <w:color w:val="000000"/>
          <w:sz w:val="24"/>
        </w:rPr>
        <w:tab/>
      </w:r>
      <w:r w:rsidRPr="00BA10DD">
        <w:rPr>
          <w:rFonts w:ascii="Times New Roman" w:hAnsi="Times New Roman" w:cs="Times New Roman"/>
          <w:b/>
          <w:color w:val="FF0000"/>
          <w:sz w:val="24"/>
        </w:rPr>
        <w:t>b)</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Điểm</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0"/>
          <w:sz w:val="24"/>
        </w:rPr>
        <w:object w:dxaOrig="840" w:dyaOrig="320" w14:anchorId="3967BF2A">
          <v:shape id="_x0000_i1302" type="#_x0000_t75" style="width:42pt;height:16.15pt" o:ole="">
            <v:imagedata r:id="rId189" o:title=""/>
          </v:shape>
          <o:OLEObject Type="Embed" ProgID="Equation.DSMT4" ShapeID="_x0000_i1302" DrawAspect="Content" ObjectID="_1801842183" r:id="rId190"/>
        </w:objec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thuộc</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mặt</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phẳng</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0"/>
          <w:sz w:val="24"/>
        </w:rPr>
        <w:object w:dxaOrig="400" w:dyaOrig="320" w14:anchorId="2952199D">
          <v:shape id="_x0000_i1305" type="#_x0000_t75" style="width:19.9pt;height:16.15pt" o:ole="">
            <v:imagedata r:id="rId191" o:title=""/>
          </v:shape>
          <o:OLEObject Type="Embed" ProgID="Equation.DSMT4" ShapeID="_x0000_i1305" DrawAspect="Content" ObjectID="_1801842184" r:id="rId192"/>
        </w:object>
      </w:r>
      <w:r w:rsidR="00000000" w:rsidRPr="00BA10DD">
        <w:rPr>
          <w:rFonts w:ascii="Times New Roman" w:hAnsi="Times New Roman" w:cs="Times New Roman"/>
          <w:color w:val="000000"/>
          <w:sz w:val="24"/>
        </w:rPr>
        <w:t>.</w:t>
      </w:r>
    </w:p>
    <w:p w14:paraId="7FA31088" w14:textId="77777777" w:rsidR="00BA10DD" w:rsidRPr="00BA10DD" w:rsidRDefault="00BA10DD" w:rsidP="00BA10DD">
      <w:pPr>
        <w:spacing w:after="0" w:line="240" w:lineRule="auto"/>
        <w:ind w:left="25"/>
        <w:rPr>
          <w:rFonts w:ascii="Times New Roman" w:hAnsi="Times New Roman" w:cs="Times New Roman"/>
          <w:b/>
          <w:color w:val="000000"/>
          <w:sz w:val="24"/>
        </w:rPr>
      </w:pPr>
      <w:r w:rsidRPr="00BA10DD">
        <w:rPr>
          <w:rFonts w:ascii="Times New Roman" w:hAnsi="Times New Roman" w:cs="Times New Roman"/>
          <w:b/>
          <w:color w:val="000000"/>
          <w:sz w:val="24"/>
        </w:rPr>
        <w:tab/>
      </w:r>
      <w:r w:rsidRPr="00BA10DD">
        <w:rPr>
          <w:rFonts w:ascii="Times New Roman" w:hAnsi="Times New Roman" w:cs="Times New Roman"/>
          <w:b/>
          <w:color w:val="FF0000"/>
          <w:sz w:val="24"/>
        </w:rPr>
        <w:t>c)</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Mặt</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phẳng</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0"/>
          <w:sz w:val="24"/>
        </w:rPr>
        <w:object w:dxaOrig="400" w:dyaOrig="320" w14:anchorId="40D6A31C">
          <v:shape id="_x0000_i1308" type="#_x0000_t75" style="width:19.9pt;height:16.15pt" o:ole="">
            <v:imagedata r:id="rId193" o:title=""/>
          </v:shape>
          <o:OLEObject Type="Embed" ProgID="Equation.DSMT4" ShapeID="_x0000_i1308" DrawAspect="Content" ObjectID="_1801842185" r:id="rId194"/>
        </w:objec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và</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mặt</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phẳng</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0"/>
          <w:sz w:val="24"/>
        </w:rPr>
        <w:object w:dxaOrig="2799" w:dyaOrig="320" w14:anchorId="71F954B5">
          <v:shape id="_x0000_i1311" type="#_x0000_t75" style="width:139.9pt;height:16.15pt" o:ole="">
            <v:imagedata r:id="rId195" o:title=""/>
          </v:shape>
          <o:OLEObject Type="Embed" ProgID="Equation.DSMT4" ShapeID="_x0000_i1311" DrawAspect="Content" ObjectID="_1801842186" r:id="rId196"/>
        </w:objec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song</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song</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nhau.</w:t>
      </w:r>
    </w:p>
    <w:p w14:paraId="44254747" w14:textId="77777777" w:rsidR="00BA10DD" w:rsidRDefault="00BA10DD"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000000"/>
          <w:sz w:val="24"/>
        </w:rPr>
        <w:tab/>
      </w:r>
      <w:r w:rsidRPr="00BA10DD">
        <w:rPr>
          <w:rFonts w:ascii="Times New Roman" w:hAnsi="Times New Roman" w:cs="Times New Roman"/>
          <w:b/>
          <w:color w:val="FF0000"/>
          <w:sz w:val="24"/>
        </w:rPr>
        <w:t>d)</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Mặt</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phẳng</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0"/>
          <w:sz w:val="24"/>
        </w:rPr>
        <w:object w:dxaOrig="380" w:dyaOrig="320" w14:anchorId="390B3159">
          <v:shape id="_x0000_i1314" type="#_x0000_t75" style="width:19.15pt;height:16.15pt" o:ole="">
            <v:imagedata r:id="rId197" o:title=""/>
          </v:shape>
          <o:OLEObject Type="Embed" ProgID="Equation.DSMT4" ShapeID="_x0000_i1314" DrawAspect="Content" ObjectID="_1801842187" r:id="rId198"/>
        </w:objec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đi</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qua</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hai</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điểm</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0"/>
          <w:sz w:val="24"/>
        </w:rPr>
        <w:object w:dxaOrig="2079" w:dyaOrig="320" w14:anchorId="52FE7985">
          <v:shape id="_x0000_i1317" type="#_x0000_t75" style="width:103.9pt;height:16.15pt" o:ole="">
            <v:imagedata r:id="rId199" o:title=""/>
          </v:shape>
          <o:OLEObject Type="Embed" ProgID="Equation.DSMT4" ShapeID="_x0000_i1317" DrawAspect="Content" ObjectID="_1801842188" r:id="rId200"/>
        </w:objec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và</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vuông</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góc</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với</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0"/>
          <w:sz w:val="24"/>
        </w:rPr>
        <w:object w:dxaOrig="400" w:dyaOrig="320" w14:anchorId="46E53075">
          <v:shape id="_x0000_i1320" type="#_x0000_t75" style="width:19.9pt;height:16.15pt" o:ole="">
            <v:imagedata r:id="rId201" o:title=""/>
          </v:shape>
          <o:OLEObject Type="Embed" ProgID="Equation.DSMT4" ShapeID="_x0000_i1320" DrawAspect="Content" ObjectID="_1801842189" r:id="rId202"/>
        </w:objec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có</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phương</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trình</w:t>
      </w:r>
      <w:r w:rsidRPr="00BA10DD">
        <w:rPr>
          <w:rFonts w:ascii="Times New Roman" w:hAnsi="Times New Roman" w:cs="Times New Roman"/>
          <w:color w:val="000000"/>
          <w:sz w:val="24"/>
        </w:rPr>
        <w:t xml:space="preserve"> </w:t>
      </w:r>
      <w:r w:rsidR="00000000" w:rsidRPr="00BA10DD">
        <w:rPr>
          <w:rFonts w:ascii="Times New Roman" w:hAnsi="Times New Roman" w:cs="Times New Roman"/>
          <w:color w:val="000000"/>
          <w:sz w:val="24"/>
        </w:rPr>
        <w:t>là</w:t>
      </w:r>
      <w:r w:rsidRPr="00BA10DD">
        <w:rPr>
          <w:rFonts w:ascii="Times New Roman" w:hAnsi="Times New Roman" w:cs="Times New Roman"/>
          <w:color w:val="000000"/>
          <w:sz w:val="24"/>
        </w:rPr>
        <w:t xml:space="preserve"> </w:t>
      </w:r>
      <w:r w:rsidRPr="00BA10DD">
        <w:rPr>
          <w:rFonts w:ascii="Times New Roman" w:hAnsi="Times New Roman" w:cs="Times New Roman"/>
          <w:color w:val="000000"/>
          <w:position w:val="-10"/>
          <w:sz w:val="24"/>
        </w:rPr>
        <w:object w:dxaOrig="2520" w:dyaOrig="320" w14:anchorId="393BC252">
          <v:shape id="_x0000_i1323" type="#_x0000_t75" style="width:126pt;height:16.15pt" o:ole="">
            <v:imagedata r:id="rId203" o:title=""/>
          </v:shape>
          <o:OLEObject Type="Embed" ProgID="Equation.DSMT4" ShapeID="_x0000_i1323" DrawAspect="Content" ObjectID="_1801842190" r:id="rId204"/>
        </w:object>
      </w:r>
      <w:r w:rsidR="00000000" w:rsidRPr="00BA10DD">
        <w:rPr>
          <w:rFonts w:ascii="Times New Roman" w:hAnsi="Times New Roman" w:cs="Times New Roman"/>
          <w:color w:val="000000"/>
          <w:sz w:val="24"/>
        </w:rPr>
        <w:t>.</w:t>
      </w:r>
    </w:p>
    <w:p w14:paraId="75AB879A" w14:textId="5D73F25A" w:rsidR="00BA10DD" w:rsidRPr="00BA10DD" w:rsidRDefault="00BA10DD"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000000"/>
          <w:sz w:val="24"/>
        </w:rPr>
        <w:t>PHẦN III. Câu trắc nghiệm trả lời ngắn.</w:t>
      </w:r>
    </w:p>
    <w:p w14:paraId="3C7B8F59" w14:textId="77777777" w:rsidR="00BA10DD" w:rsidRDefault="00000000"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800080"/>
          <w:sz w:val="24"/>
        </w:rPr>
        <w:t>Câu</w:t>
      </w:r>
      <w:r w:rsidR="00BA10DD" w:rsidRPr="00BA10DD">
        <w:rPr>
          <w:rFonts w:ascii="Times New Roman" w:hAnsi="Times New Roman" w:cs="Times New Roman"/>
          <w:b/>
          <w:color w:val="800080"/>
          <w:sz w:val="24"/>
        </w:rPr>
        <w:t xml:space="preserve"> </w:t>
      </w:r>
      <w:r w:rsidRPr="00BA10DD">
        <w:rPr>
          <w:rFonts w:ascii="Times New Roman" w:hAnsi="Times New Roman" w:cs="Times New Roman"/>
          <w:b/>
          <w:color w:val="800080"/>
          <w:sz w:val="24"/>
        </w:rPr>
        <w:t>1.</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Biết</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540" w:dyaOrig="320" w14:anchorId="220B935D">
          <v:shape id="_x0000_i1326" type="#_x0000_t75" style="width:27pt;height:16.15pt" o:ole="">
            <v:imagedata r:id="rId205" o:title=""/>
          </v:shape>
          <o:OLEObject Type="Embed" ProgID="Equation.DSMT4" ShapeID="_x0000_i1326" DrawAspect="Content" ObjectID="_1801842191" r:id="rId206"/>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là</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một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nguyên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hàm</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của</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hàm</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số</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1520" w:dyaOrig="360" w14:anchorId="1664699F">
          <v:shape id="_x0000_i1329" type="#_x0000_t75" style="width:76.15pt;height:18pt" o:ole="">
            <v:imagedata r:id="rId207" o:title=""/>
          </v:shape>
          <o:OLEObject Type="Embed" ProgID="Equation.DSMT4" ShapeID="_x0000_i1329" DrawAspect="Content" ObjectID="_1801842192" r:id="rId208"/>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thỏa</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mãn</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840" w:dyaOrig="320" w14:anchorId="61BDC64C">
          <v:shape id="_x0000_i1332" type="#_x0000_t75" style="width:42pt;height:16.15pt" o:ole="">
            <v:imagedata r:id="rId209" o:title=""/>
          </v:shape>
          <o:OLEObject Type="Embed" ProgID="Equation.DSMT4" ShapeID="_x0000_i1332" DrawAspect="Content" ObjectID="_1801842193" r:id="rId210"/>
        </w:object>
      </w:r>
      <w:r w:rsidRPr="00BA10DD">
        <w:rPr>
          <w:rFonts w:ascii="Times New Roman" w:hAnsi="Times New Roman" w:cs="Times New Roman"/>
          <w:color w:val="000000"/>
          <w:sz w:val="24"/>
        </w:rPr>
        <w: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Tính</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680" w:dyaOrig="320" w14:anchorId="0199B38B">
          <v:shape id="_x0000_i1335" type="#_x0000_t75" style="width:34.15pt;height:16.15pt" o:ole="">
            <v:imagedata r:id="rId211" o:title=""/>
          </v:shape>
          <o:OLEObject Type="Embed" ProgID="Equation.DSMT4" ShapeID="_x0000_i1335" DrawAspect="Content" ObjectID="_1801842194" r:id="rId212"/>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(kết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quả</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làm</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tròn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đến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hàng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phần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mười).</w:t>
      </w:r>
    </w:p>
    <w:p w14:paraId="3ED40F11" w14:textId="77777777" w:rsidR="00BA10DD" w:rsidRDefault="00000000"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800080"/>
          <w:sz w:val="24"/>
        </w:rPr>
        <w:t>Câu</w:t>
      </w:r>
      <w:r w:rsidR="00BA10DD" w:rsidRPr="00BA10DD">
        <w:rPr>
          <w:rFonts w:ascii="Times New Roman" w:hAnsi="Times New Roman" w:cs="Times New Roman"/>
          <w:b/>
          <w:color w:val="800080"/>
          <w:sz w:val="24"/>
        </w:rPr>
        <w:t xml:space="preserve"> </w:t>
      </w:r>
      <w:r w:rsidRPr="00BA10DD">
        <w:rPr>
          <w:rFonts w:ascii="Times New Roman" w:hAnsi="Times New Roman" w:cs="Times New Roman"/>
          <w:b/>
          <w:color w:val="800080"/>
          <w:sz w:val="24"/>
        </w:rPr>
        <w:t>2.</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Tại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một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nhà</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máy,</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gọi</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540" w:dyaOrig="320" w14:anchorId="416D6071">
          <v:shape id="_x0000_i1338" type="#_x0000_t75" style="width:27pt;height:16.15pt" o:ole="">
            <v:imagedata r:id="rId213" o:title=""/>
          </v:shape>
          <o:OLEObject Type="Embed" ProgID="Equation.DSMT4" ShapeID="_x0000_i1338" DrawAspect="Content" ObjectID="_1801842195" r:id="rId214"/>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là</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tổng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chi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phí</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(tính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theo</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triệu</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đồng)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để</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sản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xuất</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6"/>
          <w:sz w:val="24"/>
        </w:rPr>
        <w:object w:dxaOrig="200" w:dyaOrig="220" w14:anchorId="5307909D">
          <v:shape id="_x0000_i1341" type="#_x0000_t75" style="width:10.15pt;height:10.9pt" o:ole="">
            <v:imagedata r:id="rId215" o:title=""/>
          </v:shape>
          <o:OLEObject Type="Embed" ProgID="Equation.DSMT4" ShapeID="_x0000_i1341" DrawAspect="Content" ObjectID="_1801842196" r:id="rId216"/>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tấn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sản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phẩm</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Y</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trong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một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tháng.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Khi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đó,</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đạo</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hàm</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580" w:dyaOrig="320" w14:anchorId="30184CB5">
          <v:shape id="_x0000_i1344" type="#_x0000_t75" style="width:28.9pt;height:16.15pt" o:ole="">
            <v:imagedata r:id="rId217" o:title=""/>
          </v:shape>
          <o:OLEObject Type="Embed" ProgID="Equation.DSMT4" ShapeID="_x0000_i1344" DrawAspect="Content" ObjectID="_1801842197" r:id="rId218"/>
        </w:object>
      </w:r>
      <w:r w:rsidRPr="00BA10DD">
        <w:rPr>
          <w:rFonts w:ascii="Times New Roman" w:hAnsi="Times New Roman" w:cs="Times New Roman"/>
          <w:color w:val="000000"/>
          <w:sz w:val="24"/>
        </w:rPr>
        <w: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gọi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là</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chi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phí</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cận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biên,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cho</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biết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tốc</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độ</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tăng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tổng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chi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phí</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theo</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lượng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sản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phẩm</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được</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sản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xuất.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Giả</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sử</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chi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phí</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cận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biên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(tính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theo</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triệu</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đồng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trên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tấn)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của</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nhà</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máy</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được</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ước</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lượng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bởi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công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thức</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2940" w:dyaOrig="360" w14:anchorId="5893B6C5">
          <v:shape id="_x0000_i1347" type="#_x0000_t75" style="width:147pt;height:18pt" o:ole="">
            <v:imagedata r:id="rId219" o:title=""/>
          </v:shape>
          <o:OLEObject Type="Embed" ProgID="Equation.DSMT4" ShapeID="_x0000_i1347" DrawAspect="Content" ObjectID="_1801842198" r:id="rId220"/>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với</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6"/>
          <w:sz w:val="24"/>
        </w:rPr>
        <w:object w:dxaOrig="1120" w:dyaOrig="279" w14:anchorId="365B5667">
          <v:shape id="_x0000_i1350" type="#_x0000_t75" style="width:55.9pt;height:13.9pt" o:ole="">
            <v:imagedata r:id="rId221" o:title=""/>
          </v:shape>
          <o:OLEObject Type="Embed" ProgID="Equation.DSMT4" ShapeID="_x0000_i1350" DrawAspect="Content" ObjectID="_1801842199" r:id="rId222"/>
        </w:object>
      </w:r>
      <w:r w:rsidRPr="00BA10DD">
        <w:rPr>
          <w:rFonts w:ascii="Times New Roman" w:hAnsi="Times New Roman" w:cs="Times New Roman"/>
          <w:color w:val="000000"/>
          <w:sz w:val="24"/>
        </w:rPr>
        <w:t>.</w:t>
      </w:r>
    </w:p>
    <w:p w14:paraId="4F8FA6C7" w14:textId="77777777" w:rsidR="00BA10DD" w:rsidRDefault="00000000"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color w:val="000000"/>
          <w:sz w:val="24"/>
        </w:rPr>
        <w:t>Biết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rằng</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999" w:dyaOrig="320" w14:anchorId="7D7E6FB8">
          <v:shape id="_x0000_i1353" type="#_x0000_t75" style="width:49.9pt;height:16.15pt" o:ole="">
            <v:imagedata r:id="rId223" o:title=""/>
          </v:shape>
          <o:OLEObject Type="Embed" ProgID="Equation.DSMT4" ShapeID="_x0000_i1353" DrawAspect="Content" ObjectID="_1801842200" r:id="rId224"/>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triệu</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đồng,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gọi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là</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chi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phí</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cố</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định.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Tính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tổng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chi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phí</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khi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nhà</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máy</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sản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xuất</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6"/>
          <w:sz w:val="24"/>
        </w:rPr>
        <w:object w:dxaOrig="300" w:dyaOrig="279" w14:anchorId="762788D6">
          <v:shape id="_x0000_i1356" type="#_x0000_t75" style="width:15pt;height:13.9pt" o:ole="">
            <v:imagedata r:id="rId225" o:title=""/>
          </v:shape>
          <o:OLEObject Type="Embed" ProgID="Equation.DSMT4" ShapeID="_x0000_i1356" DrawAspect="Content" ObjectID="_1801842201" r:id="rId226"/>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tấn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sản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phẩm</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Y</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trong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tháng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(kết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quả</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làm</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tròn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đến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hàng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đơn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vị).</w:t>
      </w:r>
    </w:p>
    <w:p w14:paraId="2E10006C" w14:textId="77777777" w:rsidR="00BA10DD" w:rsidRDefault="00000000"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800080"/>
          <w:sz w:val="24"/>
        </w:rPr>
        <w:t>Câu</w:t>
      </w:r>
      <w:r w:rsidR="00BA10DD" w:rsidRPr="00BA10DD">
        <w:rPr>
          <w:rFonts w:ascii="Times New Roman" w:hAnsi="Times New Roman" w:cs="Times New Roman"/>
          <w:b/>
          <w:color w:val="800080"/>
          <w:sz w:val="24"/>
        </w:rPr>
        <w:t xml:space="preserve"> </w:t>
      </w:r>
      <w:r w:rsidRPr="00BA10DD">
        <w:rPr>
          <w:rFonts w:ascii="Times New Roman" w:hAnsi="Times New Roman" w:cs="Times New Roman"/>
          <w:b/>
          <w:color w:val="800080"/>
          <w:sz w:val="24"/>
        </w:rPr>
        <w:t>3.</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Tính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diện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tích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hình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phẳng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giới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hạn</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bởi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đồ</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thị</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các</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hàm</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số</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1980" w:dyaOrig="360" w14:anchorId="495A6C67">
          <v:shape id="_x0000_i1359" type="#_x0000_t75" style="width:99pt;height:18pt" o:ole="">
            <v:imagedata r:id="rId227" o:title=""/>
          </v:shape>
          <o:OLEObject Type="Embed" ProgID="Equation.DSMT4" ShapeID="_x0000_i1359" DrawAspect="Content" ObjectID="_1801842202" r:id="rId228"/>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và</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1420" w:dyaOrig="360" w14:anchorId="1B086CDE">
          <v:shape id="_x0000_i1362" type="#_x0000_t75" style="width:70.9pt;height:18pt" o:ole="">
            <v:imagedata r:id="rId229" o:title=""/>
          </v:shape>
          <o:OLEObject Type="Embed" ProgID="Equation.DSMT4" ShapeID="_x0000_i1362" DrawAspect="Content" ObjectID="_1801842203" r:id="rId230"/>
        </w:object>
      </w:r>
      <w:r w:rsidRPr="00BA10DD">
        <w:rPr>
          <w:rFonts w:ascii="Times New Roman" w:hAnsi="Times New Roman" w:cs="Times New Roman"/>
          <w:color w:val="000000"/>
          <w:sz w:val="24"/>
        </w:rPr>
        <w:t>.</w:t>
      </w:r>
    </w:p>
    <w:p w14:paraId="45D9F69B" w14:textId="77777777" w:rsidR="00BA10DD" w:rsidRDefault="00000000" w:rsidP="00BA10DD">
      <w:pPr>
        <w:spacing w:after="0" w:line="240" w:lineRule="auto"/>
        <w:ind w:left="25"/>
        <w:rPr>
          <w:rFonts w:ascii="Times New Roman" w:hAnsi="Times New Roman" w:cs="Times New Roman"/>
          <w:color w:val="000000"/>
          <w:sz w:val="24"/>
        </w:rPr>
      </w:pPr>
      <w:r w:rsidRPr="00BA10DD">
        <w:rPr>
          <w:rFonts w:ascii="Times New Roman" w:hAnsi="Times New Roman" w:cs="Times New Roman"/>
          <w:b/>
          <w:color w:val="800080"/>
          <w:sz w:val="24"/>
        </w:rPr>
        <w:lastRenderedPageBreak/>
        <w:t>Câu</w:t>
      </w:r>
      <w:r w:rsidR="00BA10DD" w:rsidRPr="00BA10DD">
        <w:rPr>
          <w:rFonts w:ascii="Times New Roman" w:hAnsi="Times New Roman" w:cs="Times New Roman"/>
          <w:b/>
          <w:color w:val="800080"/>
          <w:sz w:val="24"/>
        </w:rPr>
        <w:t xml:space="preserve"> </w:t>
      </w:r>
      <w:r w:rsidRPr="00BA10DD">
        <w:rPr>
          <w:rFonts w:ascii="Times New Roman" w:hAnsi="Times New Roman" w:cs="Times New Roman"/>
          <w:b/>
          <w:color w:val="800080"/>
          <w:sz w:val="24"/>
        </w:rPr>
        <w:t>4.</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Trong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không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gian</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560" w:dyaOrig="320" w14:anchorId="6F74A056">
          <v:shape id="_x0000_i1365" type="#_x0000_t75" style="width:28.15pt;height:16.15pt" o:ole="">
            <v:imagedata r:id="rId231" o:title=""/>
          </v:shape>
          <o:OLEObject Type="Embed" ProgID="Equation.DSMT4" ShapeID="_x0000_i1365" DrawAspect="Content" ObjectID="_1801842204" r:id="rId232"/>
        </w:object>
      </w:r>
      <w:r w:rsidRPr="00BA10DD">
        <w:rPr>
          <w:rFonts w:ascii="Times New Roman" w:hAnsi="Times New Roman" w:cs="Times New Roman"/>
          <w:color w:val="000000"/>
          <w:sz w:val="24"/>
        </w:rPr>
        <w: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cho</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mặt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phẳng</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400" w:dyaOrig="320" w14:anchorId="062A665F">
          <v:shape id="_x0000_i1368" type="#_x0000_t75" style="width:19.9pt;height:16.15pt" o:ole="">
            <v:imagedata r:id="rId233" o:title=""/>
          </v:shape>
          <o:OLEObject Type="Embed" ProgID="Equation.DSMT4" ShapeID="_x0000_i1368" DrawAspect="Content" ObjectID="_1801842205" r:id="rId234"/>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có</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phương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trình</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2160" w:dyaOrig="320" w14:anchorId="384AD6C8">
          <v:shape id="_x0000_i1371" type="#_x0000_t75" style="width:108pt;height:16.15pt" o:ole="">
            <v:imagedata r:id="rId235" o:title=""/>
          </v:shape>
          <o:OLEObject Type="Embed" ProgID="Equation.DSMT4" ShapeID="_x0000_i1371" DrawAspect="Content" ObjectID="_1801842206" r:id="rId236"/>
        </w:object>
      </w:r>
      <w:r w:rsidRPr="00BA10DD">
        <w:rPr>
          <w:rFonts w:ascii="Times New Roman" w:hAnsi="Times New Roman" w:cs="Times New Roman"/>
          <w:color w:val="000000"/>
          <w:sz w:val="24"/>
        </w:rPr>
        <w: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Mặt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phẳng</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380" w:dyaOrig="320" w14:anchorId="15A6B8E5">
          <v:shape id="_x0000_i1374" type="#_x0000_t75" style="width:19.15pt;height:16.15pt" o:ole="">
            <v:imagedata r:id="rId237" o:title=""/>
          </v:shape>
          <o:OLEObject Type="Embed" ProgID="Equation.DSMT4" ShapeID="_x0000_i1374" DrawAspect="Content" ObjectID="_1801842207" r:id="rId238"/>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qua</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hai</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điểm</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2400" w:dyaOrig="320" w14:anchorId="37AF70F2">
          <v:shape id="_x0000_i1377" type="#_x0000_t75" style="width:120pt;height:16.15pt" o:ole="">
            <v:imagedata r:id="rId239" o:title=""/>
          </v:shape>
          <o:OLEObject Type="Embed" ProgID="Equation.DSMT4" ShapeID="_x0000_i1377" DrawAspect="Content" ObjectID="_1801842208" r:id="rId240"/>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và</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vuông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góc</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với</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400" w:dyaOrig="320" w14:anchorId="4CD945D9">
          <v:shape id="_x0000_i1380" type="#_x0000_t75" style="width:19.9pt;height:16.15pt" o:ole="">
            <v:imagedata r:id="rId241" o:title=""/>
          </v:shape>
          <o:OLEObject Type="Embed" ProgID="Equation.DSMT4" ShapeID="_x0000_i1380" DrawAspect="Content" ObjectID="_1801842209" r:id="rId242"/>
        </w:objec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có</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phương</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trình</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dạng</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10"/>
          <w:sz w:val="24"/>
        </w:rPr>
        <w:object w:dxaOrig="2060" w:dyaOrig="320" w14:anchorId="53E53E31">
          <v:shape id="_x0000_i1383" type="#_x0000_t75" style="width:103.15pt;height:16.15pt" o:ole="">
            <v:imagedata r:id="rId243" o:title=""/>
          </v:shape>
          <o:OLEObject Type="Embed" ProgID="Equation.DSMT4" ShapeID="_x0000_i1383" DrawAspect="Content" ObjectID="_1801842210" r:id="rId244"/>
        </w:object>
      </w:r>
      <w:r w:rsidRPr="00BA10DD">
        <w:rPr>
          <w:rFonts w:ascii="Times New Roman" w:hAnsi="Times New Roman" w:cs="Times New Roman"/>
          <w:color w:val="000000"/>
          <w:sz w:val="24"/>
        </w:rPr>
        <w:t>.</w:t>
      </w:r>
      <w:r w:rsidR="00BA10DD" w:rsidRPr="00BA10DD">
        <w:rPr>
          <w:rFonts w:ascii="Times New Roman" w:hAnsi="Times New Roman" w:cs="Times New Roman"/>
          <w:color w:val="000000"/>
          <w:sz w:val="24"/>
        </w:rPr>
        <w:t xml:space="preserve"> </w:t>
      </w:r>
      <w:r w:rsidRPr="00BA10DD">
        <w:rPr>
          <w:rFonts w:ascii="Times New Roman" w:hAnsi="Times New Roman" w:cs="Times New Roman"/>
          <w:color w:val="000000"/>
          <w:sz w:val="24"/>
        </w:rPr>
        <w:t>Tính</w:t>
      </w:r>
      <w:r w:rsidR="00BA10DD" w:rsidRPr="00BA10DD">
        <w:rPr>
          <w:rFonts w:ascii="Times New Roman" w:hAnsi="Times New Roman" w:cs="Times New Roman"/>
          <w:color w:val="000000"/>
          <w:sz w:val="24"/>
        </w:rPr>
        <w:t xml:space="preserve"> </w:t>
      </w:r>
      <w:r w:rsidR="00BA10DD" w:rsidRPr="00BA10DD">
        <w:rPr>
          <w:rFonts w:ascii="Times New Roman" w:hAnsi="Times New Roman" w:cs="Times New Roman"/>
          <w:color w:val="000000"/>
          <w:position w:val="-6"/>
          <w:sz w:val="24"/>
        </w:rPr>
        <w:object w:dxaOrig="859" w:dyaOrig="279" w14:anchorId="2D3AA488">
          <v:shape id="_x0000_i1386" type="#_x0000_t75" style="width:43.15pt;height:13.9pt" o:ole="">
            <v:imagedata r:id="rId245" o:title=""/>
          </v:shape>
          <o:OLEObject Type="Embed" ProgID="Equation.DSMT4" ShapeID="_x0000_i1386" DrawAspect="Content" ObjectID="_1801842211" r:id="rId246"/>
        </w:object>
      </w:r>
      <w:r w:rsidRPr="00BA10DD">
        <w:rPr>
          <w:rFonts w:ascii="Times New Roman" w:hAnsi="Times New Roman" w:cs="Times New Roman"/>
          <w:color w:val="000000"/>
          <w:sz w:val="24"/>
        </w:rPr>
        <w:t>.</w:t>
      </w:r>
    </w:p>
    <w:p w14:paraId="41E0D4E8" w14:textId="77777777" w:rsidR="00BA10DD" w:rsidRDefault="00000000" w:rsidP="00BA10DD">
      <w:pPr>
        <w:spacing w:after="0" w:line="240" w:lineRule="auto"/>
        <w:ind w:left="25"/>
        <w:jc w:val="center"/>
        <w:rPr>
          <w:rFonts w:ascii="Times New Roman" w:hAnsi="Times New Roman" w:cs="Times New Roman"/>
          <w:color w:val="000000"/>
          <w:sz w:val="24"/>
        </w:rPr>
      </w:pPr>
      <w:r w:rsidRPr="00BA10DD">
        <w:rPr>
          <w:rFonts w:ascii="Times New Roman" w:hAnsi="Times New Roman" w:cs="Times New Roman"/>
          <w:color w:val="000000"/>
          <w:sz w:val="24"/>
        </w:rPr>
        <w:t>-----HẾT-----</w:t>
      </w:r>
    </w:p>
    <w:p w14:paraId="1BB23C9E" w14:textId="77777777" w:rsidR="00BA10DD" w:rsidRDefault="00BA10DD" w:rsidP="00BA10DD">
      <w:pPr>
        <w:spacing w:after="0" w:line="240" w:lineRule="auto"/>
        <w:ind w:left="25"/>
        <w:jc w:val="center"/>
        <w:rPr>
          <w:rFonts w:ascii="Times New Roman" w:hAnsi="Times New Roman" w:cs="Times New Roman"/>
          <w:b/>
          <w:color w:val="000000"/>
          <w:sz w:val="24"/>
        </w:rPr>
      </w:pPr>
      <w:r>
        <w:rPr>
          <w:rFonts w:ascii="Times New Roman" w:hAnsi="Times New Roman" w:cs="Times New Roman"/>
          <w:b/>
          <w:color w:val="000000"/>
          <w:sz w:val="24"/>
        </w:rPr>
        <w:t>HƯỚNG DẪN GIẢI</w:t>
      </w:r>
    </w:p>
    <w:p w14:paraId="1FCC49CC"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PHẦN I. Câu trắc nghiệm nhiều phương án lựa chọn.</w:t>
      </w:r>
    </w:p>
    <w:p w14:paraId="7B37ED20"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800080"/>
          <w:sz w:val="24"/>
        </w:rPr>
        <w:t>Câu 1.</w:t>
      </w:r>
      <w:r w:rsidRPr="00BF48A8">
        <w:rPr>
          <w:rFonts w:ascii="Times New Roman" w:hAnsi="Times New Roman" w:cs="Times New Roman"/>
          <w:color w:val="000000"/>
          <w:sz w:val="24"/>
        </w:rPr>
        <w:t xml:space="preserve"> Tìm nguyên hàm </w:t>
      </w:r>
      <w:r w:rsidRPr="00BF48A8">
        <w:rPr>
          <w:rFonts w:ascii="Times New Roman" w:hAnsi="Times New Roman" w:cs="Times New Roman"/>
          <w:color w:val="000000"/>
          <w:position w:val="-16"/>
          <w:sz w:val="24"/>
        </w:rPr>
        <w:object w:dxaOrig="1760" w:dyaOrig="440" w14:anchorId="030143C4">
          <v:shape id="_x0000_i7228" type="#_x0000_t75" style="width:88.15pt;height:22.15pt" o:ole="">
            <v:imagedata r:id="rId247" o:title=""/>
          </v:shape>
          <o:OLEObject Type="Embed" ProgID="Equation.DSMT4" ShapeID="_x0000_i7228" DrawAspect="Content" ObjectID="_1801842212" r:id="rId248"/>
        </w:object>
      </w:r>
      <w:r w:rsidRPr="00BF48A8">
        <w:rPr>
          <w:rFonts w:ascii="Times New Roman" w:hAnsi="Times New Roman" w:cs="Times New Roman"/>
          <w:color w:val="000000"/>
          <w:sz w:val="24"/>
        </w:rPr>
        <w:t>.</w:t>
      </w:r>
    </w:p>
    <w:p w14:paraId="2B90D28C"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FF"/>
          <w:sz w:val="24"/>
        </w:rPr>
        <w:tab/>
        <w:t>A.</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6"/>
          <w:sz w:val="24"/>
        </w:rPr>
        <w:object w:dxaOrig="1820" w:dyaOrig="320" w14:anchorId="62916495">
          <v:shape id="_x0000_i7229" type="#_x0000_t75" style="width:91.15pt;height:16.15pt" o:ole="">
            <v:imagedata r:id="rId249" o:title=""/>
          </v:shape>
          <o:OLEObject Type="Embed" ProgID="Equation.DSMT4" ShapeID="_x0000_i7229" DrawAspect="Content" ObjectID="_1801842213" r:id="rId250"/>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B.</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6"/>
          <w:sz w:val="24"/>
        </w:rPr>
        <w:object w:dxaOrig="1700" w:dyaOrig="320" w14:anchorId="7ECC92AD">
          <v:shape id="_x0000_i7230" type="#_x0000_t75" style="width:85.15pt;height:16.15pt" o:ole="">
            <v:imagedata r:id="rId251" o:title=""/>
          </v:shape>
          <o:OLEObject Type="Embed" ProgID="Equation.DSMT4" ShapeID="_x0000_i7230" DrawAspect="Content" ObjectID="_1801842214" r:id="rId252"/>
        </w:object>
      </w:r>
      <w:r w:rsidRPr="00BF48A8">
        <w:rPr>
          <w:rFonts w:ascii="Times New Roman" w:hAnsi="Times New Roman" w:cs="Times New Roman"/>
          <w:color w:val="000000"/>
          <w:sz w:val="24"/>
        </w:rPr>
        <w:t>.</w:t>
      </w:r>
    </w:p>
    <w:p w14:paraId="6DEA0A51" w14:textId="77777777" w:rsidR="00BA10DD" w:rsidRPr="00BF48A8"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C.</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6"/>
          <w:sz w:val="24"/>
        </w:rPr>
        <w:object w:dxaOrig="1700" w:dyaOrig="320" w14:anchorId="0923F2EF">
          <v:shape id="_x0000_i7231" type="#_x0000_t75" style="width:85.15pt;height:16.15pt" o:ole="">
            <v:imagedata r:id="rId253" o:title=""/>
          </v:shape>
          <o:OLEObject Type="Embed" ProgID="Equation.DSMT4" ShapeID="_x0000_i7231" DrawAspect="Content" ObjectID="_1801842215" r:id="rId254"/>
        </w:object>
      </w:r>
      <w:r w:rsidRPr="00BF48A8">
        <w:rPr>
          <w:rFonts w:ascii="Times New Roman" w:hAnsi="Times New Roman" w:cs="Times New Roman"/>
          <w:color w:val="000000"/>
          <w:sz w:val="24"/>
        </w:rPr>
        <w:t xml:space="preserve">.      </w:t>
      </w:r>
      <w:r w:rsidRPr="00BF48A8">
        <w:rPr>
          <w:rFonts w:ascii="Times New Roman" w:hAnsi="Times New Roman" w:cs="Times New Roman"/>
          <w:b/>
          <w:color w:val="FF0000"/>
          <w:sz w:val="24"/>
        </w:rPr>
        <w:tab/>
        <w:t>D</w:t>
      </w:r>
      <w:r w:rsidRPr="00BF48A8">
        <w:rPr>
          <w:rFonts w:ascii="Times New Roman" w:hAnsi="Times New Roman" w:cs="Times New Roman"/>
          <w:b/>
          <w:color w:val="000000"/>
          <w:sz w:val="24"/>
        </w:rPr>
        <w:t>.</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24"/>
          <w:sz w:val="24"/>
        </w:rPr>
        <w:object w:dxaOrig="1860" w:dyaOrig="660" w14:anchorId="432B6682">
          <v:shape id="_x0000_i7232" type="#_x0000_t75" style="width:93pt;height:33pt" o:ole="">
            <v:imagedata r:id="rId255" o:title=""/>
          </v:shape>
          <o:OLEObject Type="Embed" ProgID="Equation.DSMT4" ShapeID="_x0000_i7232" DrawAspect="Content" ObjectID="_1801842216" r:id="rId256"/>
        </w:object>
      </w:r>
      <w:r w:rsidRPr="00BF48A8">
        <w:rPr>
          <w:rFonts w:ascii="Times New Roman" w:hAnsi="Times New Roman" w:cs="Times New Roman"/>
          <w:color w:val="000000"/>
          <w:sz w:val="24"/>
        </w:rPr>
        <w:t>.</w:t>
      </w:r>
    </w:p>
    <w:p w14:paraId="469AADE0"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Lời giải:</w:t>
      </w:r>
    </w:p>
    <w:p w14:paraId="370D4C4F"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Chọn D </w:t>
      </w:r>
    </w:p>
    <w:p w14:paraId="143535B0"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24"/>
          <w:sz w:val="24"/>
        </w:rPr>
        <w:object w:dxaOrig="3780" w:dyaOrig="660" w14:anchorId="73085F17">
          <v:shape id="_x0000_i7233" type="#_x0000_t75" style="width:189pt;height:33pt" o:ole="">
            <v:imagedata r:id="rId257" o:title=""/>
          </v:shape>
          <o:OLEObject Type="Embed" ProgID="Equation.DSMT4" ShapeID="_x0000_i7233" DrawAspect="Content" ObjectID="_1801842217" r:id="rId258"/>
        </w:object>
      </w:r>
      <w:r w:rsidRPr="00BF48A8">
        <w:rPr>
          <w:rFonts w:ascii="Times New Roman" w:hAnsi="Times New Roman" w:cs="Times New Roman"/>
          <w:color w:val="000000"/>
          <w:sz w:val="24"/>
        </w:rPr>
        <w:t xml:space="preserve">. </w:t>
      </w:r>
    </w:p>
    <w:p w14:paraId="5859633F" w14:textId="77777777" w:rsidR="00BA10DD" w:rsidRPr="00BF48A8" w:rsidRDefault="00BA10DD" w:rsidP="00BA10DD">
      <w:pPr>
        <w:spacing w:after="0" w:line="240" w:lineRule="auto"/>
        <w:ind w:left="25"/>
        <w:rPr>
          <w:rFonts w:ascii="Times New Roman" w:hAnsi="Times New Roman" w:cs="Times New Roman"/>
          <w:color w:val="000000"/>
          <w:sz w:val="24"/>
        </w:rPr>
      </w:pPr>
    </w:p>
    <w:p w14:paraId="78415E92"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800080"/>
          <w:sz w:val="24"/>
        </w:rPr>
        <w:t>Câu 2.</w:t>
      </w:r>
      <w:r w:rsidRPr="00BF48A8">
        <w:rPr>
          <w:rFonts w:ascii="Times New Roman" w:hAnsi="Times New Roman" w:cs="Times New Roman"/>
          <w:color w:val="000000"/>
          <w:sz w:val="24"/>
        </w:rPr>
        <w:t xml:space="preserve"> Tìm nguyên hàm </w:t>
      </w:r>
      <w:r w:rsidRPr="00BF48A8">
        <w:rPr>
          <w:rFonts w:ascii="Times New Roman" w:hAnsi="Times New Roman" w:cs="Times New Roman"/>
          <w:color w:val="000000"/>
          <w:position w:val="-16"/>
          <w:sz w:val="24"/>
        </w:rPr>
        <w:object w:dxaOrig="1200" w:dyaOrig="440" w14:anchorId="2334FBB4">
          <v:shape id="_x0000_i7234" type="#_x0000_t75" style="width:60pt;height:22.15pt" o:ole="">
            <v:imagedata r:id="rId259" o:title=""/>
          </v:shape>
          <o:OLEObject Type="Embed" ProgID="Equation.DSMT4" ShapeID="_x0000_i7234" DrawAspect="Content" ObjectID="_1801842218" r:id="rId260"/>
        </w:object>
      </w:r>
      <w:r w:rsidRPr="00BF48A8">
        <w:rPr>
          <w:rFonts w:ascii="Times New Roman" w:hAnsi="Times New Roman" w:cs="Times New Roman"/>
          <w:color w:val="000000"/>
          <w:sz w:val="24"/>
        </w:rPr>
        <w:t>.</w:t>
      </w:r>
    </w:p>
    <w:p w14:paraId="7ED5FC73"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FF"/>
          <w:sz w:val="24"/>
        </w:rPr>
        <w:tab/>
        <w:t>A.</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6"/>
          <w:sz w:val="24"/>
        </w:rPr>
        <w:object w:dxaOrig="1040" w:dyaOrig="279" w14:anchorId="42A8F617">
          <v:shape id="_x0000_i7235" type="#_x0000_t75" style="width:52.15pt;height:13.9pt" o:ole="">
            <v:imagedata r:id="rId261" o:title=""/>
          </v:shape>
          <o:OLEObject Type="Embed" ProgID="Equation.DSMT4" ShapeID="_x0000_i7235" DrawAspect="Content" ObjectID="_1801842219" r:id="rId262"/>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B.</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6"/>
          <w:sz w:val="24"/>
        </w:rPr>
        <w:object w:dxaOrig="1080" w:dyaOrig="279" w14:anchorId="66F5B80E">
          <v:shape id="_x0000_i7236" type="#_x0000_t75" style="width:54pt;height:13.9pt" o:ole="">
            <v:imagedata r:id="rId263" o:title=""/>
          </v:shape>
          <o:OLEObject Type="Embed" ProgID="Equation.DSMT4" ShapeID="_x0000_i7236" DrawAspect="Content" ObjectID="_1801842220" r:id="rId264"/>
        </w:object>
      </w:r>
      <w:r w:rsidRPr="00BF48A8">
        <w:rPr>
          <w:rFonts w:ascii="Times New Roman" w:hAnsi="Times New Roman" w:cs="Times New Roman"/>
          <w:color w:val="000000"/>
          <w:sz w:val="24"/>
        </w:rPr>
        <w:t>.</w:t>
      </w:r>
    </w:p>
    <w:p w14:paraId="7242B9E4" w14:textId="77777777" w:rsidR="00BA10DD" w:rsidRPr="00BF48A8"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C.</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6"/>
          <w:sz w:val="24"/>
        </w:rPr>
        <w:object w:dxaOrig="900" w:dyaOrig="279" w14:anchorId="7BA2D9E8">
          <v:shape id="_x0000_i7237" type="#_x0000_t75" style="width:45pt;height:13.9pt" o:ole="">
            <v:imagedata r:id="rId265" o:title=""/>
          </v:shape>
          <o:OLEObject Type="Embed" ProgID="Equation.DSMT4" ShapeID="_x0000_i7237" DrawAspect="Content" ObjectID="_1801842221" r:id="rId266"/>
        </w:object>
      </w:r>
      <w:r w:rsidRPr="00BF48A8">
        <w:rPr>
          <w:rFonts w:ascii="Times New Roman" w:hAnsi="Times New Roman" w:cs="Times New Roman"/>
          <w:color w:val="000000"/>
          <w:sz w:val="24"/>
        </w:rPr>
        <w:t xml:space="preserve">.      </w:t>
      </w:r>
      <w:r w:rsidRPr="00BF48A8">
        <w:rPr>
          <w:rFonts w:ascii="Times New Roman" w:hAnsi="Times New Roman" w:cs="Times New Roman"/>
          <w:b/>
          <w:color w:val="FF0000"/>
          <w:sz w:val="24"/>
        </w:rPr>
        <w:tab/>
        <w:t>D</w:t>
      </w:r>
      <w:r w:rsidRPr="00BF48A8">
        <w:rPr>
          <w:rFonts w:ascii="Times New Roman" w:hAnsi="Times New Roman" w:cs="Times New Roman"/>
          <w:b/>
          <w:color w:val="000000"/>
          <w:sz w:val="24"/>
        </w:rPr>
        <w:t>.</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6"/>
          <w:sz w:val="24"/>
        </w:rPr>
        <w:object w:dxaOrig="1180" w:dyaOrig="279" w14:anchorId="318E9DE8">
          <v:shape id="_x0000_i7238" type="#_x0000_t75" style="width:58.9pt;height:13.9pt" o:ole="">
            <v:imagedata r:id="rId267" o:title=""/>
          </v:shape>
          <o:OLEObject Type="Embed" ProgID="Equation.DSMT4" ShapeID="_x0000_i7238" DrawAspect="Content" ObjectID="_1801842222" r:id="rId268"/>
        </w:object>
      </w:r>
      <w:r w:rsidRPr="00BF48A8">
        <w:rPr>
          <w:rFonts w:ascii="Times New Roman" w:hAnsi="Times New Roman" w:cs="Times New Roman"/>
          <w:color w:val="000000"/>
          <w:sz w:val="24"/>
        </w:rPr>
        <w:t>.</w:t>
      </w:r>
    </w:p>
    <w:p w14:paraId="04E2523F"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Lời giải:</w:t>
      </w:r>
    </w:p>
    <w:p w14:paraId="7979FC72"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Chọn D</w:t>
      </w:r>
    </w:p>
    <w:p w14:paraId="57D69F25" w14:textId="77777777" w:rsidR="00BA10DD" w:rsidRDefault="00BA10DD" w:rsidP="00BA10DD">
      <w:pPr>
        <w:spacing w:after="0" w:line="240" w:lineRule="auto"/>
        <w:ind w:left="25"/>
        <w:rPr>
          <w:rFonts w:ascii="Times New Roman" w:hAnsi="Times New Roman" w:cs="Times New Roman"/>
          <w:color w:val="000000"/>
          <w:sz w:val="24"/>
        </w:rPr>
      </w:pPr>
    </w:p>
    <w:p w14:paraId="5FA4207C"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800080"/>
          <w:sz w:val="24"/>
        </w:rPr>
        <w:t>Câu 3.</w:t>
      </w:r>
      <w:r w:rsidRPr="00BF48A8">
        <w:rPr>
          <w:rFonts w:ascii="Times New Roman" w:hAnsi="Times New Roman" w:cs="Times New Roman"/>
          <w:color w:val="000000"/>
          <w:sz w:val="24"/>
        </w:rPr>
        <w:t xml:space="preserve"> Tìm nguyên hàm </w:t>
      </w:r>
      <w:r w:rsidRPr="00BF48A8">
        <w:rPr>
          <w:rFonts w:ascii="Times New Roman" w:hAnsi="Times New Roman" w:cs="Times New Roman"/>
          <w:color w:val="000000"/>
          <w:position w:val="-16"/>
          <w:sz w:val="24"/>
        </w:rPr>
        <w:object w:dxaOrig="940" w:dyaOrig="440" w14:anchorId="474C943D">
          <v:shape id="_x0000_i7239" type="#_x0000_t75" style="width:46.9pt;height:22.15pt" o:ole="">
            <v:imagedata r:id="rId269" o:title=""/>
          </v:shape>
          <o:OLEObject Type="Embed" ProgID="Equation.DSMT4" ShapeID="_x0000_i7239" DrawAspect="Content" ObjectID="_1801842223" r:id="rId270"/>
        </w:object>
      </w:r>
      <w:r w:rsidRPr="00BF48A8">
        <w:rPr>
          <w:rFonts w:ascii="Times New Roman" w:hAnsi="Times New Roman" w:cs="Times New Roman"/>
          <w:color w:val="000000"/>
          <w:sz w:val="24"/>
        </w:rPr>
        <w:t>.</w:t>
      </w:r>
    </w:p>
    <w:p w14:paraId="367F3147" w14:textId="77777777" w:rsidR="00BA10DD" w:rsidRPr="00BF48A8"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F48A8">
        <w:rPr>
          <w:rFonts w:ascii="Times New Roman" w:hAnsi="Times New Roman" w:cs="Times New Roman"/>
          <w:b/>
          <w:color w:val="FF0000"/>
          <w:sz w:val="24"/>
        </w:rPr>
        <w:tab/>
        <w:t>A</w:t>
      </w:r>
      <w:r w:rsidRPr="00BF48A8">
        <w:rPr>
          <w:rFonts w:ascii="Times New Roman" w:hAnsi="Times New Roman" w:cs="Times New Roman"/>
          <w:b/>
          <w:color w:val="000000"/>
          <w:sz w:val="24"/>
        </w:rPr>
        <w:t>.</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24"/>
          <w:sz w:val="24"/>
        </w:rPr>
        <w:object w:dxaOrig="1320" w:dyaOrig="620" w14:anchorId="5FDFC286">
          <v:shape id="_x0000_i7240" type="#_x0000_t75" style="width:66pt;height:31.15pt" o:ole="">
            <v:imagedata r:id="rId271" o:title=""/>
          </v:shape>
          <o:OLEObject Type="Embed" ProgID="Equation.DSMT4" ShapeID="_x0000_i7240" DrawAspect="Content" ObjectID="_1801842224" r:id="rId272"/>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B.</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6"/>
          <w:sz w:val="24"/>
        </w:rPr>
        <w:object w:dxaOrig="1219" w:dyaOrig="320" w14:anchorId="26366AC5">
          <v:shape id="_x0000_i7241" type="#_x0000_t75" style="width:61.15pt;height:16.15pt" o:ole="">
            <v:imagedata r:id="rId273" o:title=""/>
          </v:shape>
          <o:OLEObject Type="Embed" ProgID="Equation.DSMT4" ShapeID="_x0000_i7241" DrawAspect="Content" ObjectID="_1801842225" r:id="rId274"/>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C.</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10"/>
          <w:sz w:val="24"/>
        </w:rPr>
        <w:object w:dxaOrig="1540" w:dyaOrig="360" w14:anchorId="10AAC41D">
          <v:shape id="_x0000_i7242" type="#_x0000_t75" style="width:76.9pt;height:18pt" o:ole="">
            <v:imagedata r:id="rId275" o:title=""/>
          </v:shape>
          <o:OLEObject Type="Embed" ProgID="Equation.DSMT4" ShapeID="_x0000_i7242" DrawAspect="Content" ObjectID="_1801842226" r:id="rId276"/>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D.</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6"/>
          <w:sz w:val="24"/>
        </w:rPr>
        <w:object w:dxaOrig="960" w:dyaOrig="320" w14:anchorId="02323706">
          <v:shape id="_x0000_i7243" type="#_x0000_t75" style="width:48pt;height:16.15pt" o:ole="">
            <v:imagedata r:id="rId277" o:title=""/>
          </v:shape>
          <o:OLEObject Type="Embed" ProgID="Equation.DSMT4" ShapeID="_x0000_i7243" DrawAspect="Content" ObjectID="_1801842227" r:id="rId278"/>
        </w:object>
      </w:r>
      <w:r w:rsidRPr="00BF48A8">
        <w:rPr>
          <w:rFonts w:ascii="Times New Roman" w:hAnsi="Times New Roman" w:cs="Times New Roman"/>
          <w:color w:val="000000"/>
          <w:sz w:val="24"/>
        </w:rPr>
        <w:t>.</w:t>
      </w:r>
    </w:p>
    <w:p w14:paraId="489250C7"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Lời giải:</w:t>
      </w:r>
    </w:p>
    <w:p w14:paraId="3031AFEC"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Chọn A </w:t>
      </w:r>
    </w:p>
    <w:p w14:paraId="7D36AB1A"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24"/>
          <w:sz w:val="24"/>
        </w:rPr>
        <w:object w:dxaOrig="2420" w:dyaOrig="620" w14:anchorId="5B759448">
          <v:shape id="_x0000_i7244" type="#_x0000_t75" style="width:121.15pt;height:31.15pt" o:ole="">
            <v:imagedata r:id="rId279" o:title=""/>
          </v:shape>
          <o:OLEObject Type="Embed" ProgID="Equation.DSMT4" ShapeID="_x0000_i7244" DrawAspect="Content" ObjectID="_1801842228" r:id="rId280"/>
        </w:object>
      </w:r>
      <w:r w:rsidRPr="00BF48A8">
        <w:rPr>
          <w:rFonts w:ascii="Times New Roman" w:hAnsi="Times New Roman" w:cs="Times New Roman"/>
          <w:color w:val="000000"/>
          <w:sz w:val="24"/>
        </w:rPr>
        <w:t xml:space="preserve">. </w:t>
      </w:r>
    </w:p>
    <w:p w14:paraId="354EF164"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800080"/>
          <w:sz w:val="24"/>
        </w:rPr>
        <w:t>Câu 4.</w:t>
      </w:r>
      <w:r w:rsidRPr="00BF48A8">
        <w:rPr>
          <w:rFonts w:ascii="Times New Roman" w:hAnsi="Times New Roman" w:cs="Times New Roman"/>
          <w:color w:val="000000"/>
          <w:sz w:val="24"/>
        </w:rPr>
        <w:t xml:space="preserve"> Biết </w:t>
      </w:r>
      <w:r w:rsidRPr="00BF48A8">
        <w:rPr>
          <w:rFonts w:ascii="Times New Roman" w:hAnsi="Times New Roman" w:cs="Times New Roman"/>
          <w:color w:val="000000"/>
          <w:position w:val="-10"/>
          <w:sz w:val="24"/>
        </w:rPr>
        <w:object w:dxaOrig="540" w:dyaOrig="320" w14:anchorId="48C6635A">
          <v:shape id="_x0000_i7245" type="#_x0000_t75" style="width:27pt;height:16.15pt" o:ole="">
            <v:imagedata r:id="rId281" o:title=""/>
          </v:shape>
          <o:OLEObject Type="Embed" ProgID="Equation.DSMT4" ShapeID="_x0000_i7245" DrawAspect="Content" ObjectID="_1801842229" r:id="rId282"/>
        </w:object>
      </w:r>
      <w:r w:rsidRPr="00BF48A8">
        <w:rPr>
          <w:rFonts w:ascii="Times New Roman" w:hAnsi="Times New Roman" w:cs="Times New Roman"/>
          <w:color w:val="000000"/>
          <w:sz w:val="24"/>
        </w:rPr>
        <w:t xml:space="preserve"> là một nguyên hàm của </w:t>
      </w:r>
      <w:r w:rsidRPr="00BF48A8">
        <w:rPr>
          <w:rFonts w:ascii="Times New Roman" w:hAnsi="Times New Roman" w:cs="Times New Roman"/>
          <w:color w:val="000000"/>
          <w:position w:val="-10"/>
          <w:sz w:val="24"/>
        </w:rPr>
        <w:object w:dxaOrig="540" w:dyaOrig="320" w14:anchorId="7DDE5254">
          <v:shape id="_x0000_i7246" type="#_x0000_t75" style="width:27pt;height:16.15pt" o:ole="">
            <v:imagedata r:id="rId283" o:title=""/>
          </v:shape>
          <o:OLEObject Type="Embed" ProgID="Equation.DSMT4" ShapeID="_x0000_i7246" DrawAspect="Content" ObjectID="_1801842230" r:id="rId284"/>
        </w:object>
      </w:r>
      <w:r w:rsidRPr="00BF48A8">
        <w:rPr>
          <w:rFonts w:ascii="Times New Roman" w:hAnsi="Times New Roman" w:cs="Times New Roman"/>
          <w:color w:val="000000"/>
          <w:sz w:val="24"/>
        </w:rPr>
        <w:t xml:space="preserve"> thỏa mãn </w:t>
      </w:r>
      <w:r w:rsidRPr="00BF48A8">
        <w:rPr>
          <w:rFonts w:ascii="Times New Roman" w:hAnsi="Times New Roman" w:cs="Times New Roman"/>
          <w:color w:val="000000"/>
          <w:position w:val="-10"/>
          <w:sz w:val="24"/>
        </w:rPr>
        <w:object w:dxaOrig="1880" w:dyaOrig="320" w14:anchorId="55094A2A">
          <v:shape id="_x0000_i7247" type="#_x0000_t75" style="width:94.15pt;height:16.15pt" o:ole="">
            <v:imagedata r:id="rId285" o:title=""/>
          </v:shape>
          <o:OLEObject Type="Embed" ProgID="Equation.DSMT4" ShapeID="_x0000_i7247" DrawAspect="Content" ObjectID="_1801842231" r:id="rId286"/>
        </w:object>
      </w:r>
      <w:r w:rsidRPr="00BF48A8">
        <w:rPr>
          <w:rFonts w:ascii="Times New Roman" w:hAnsi="Times New Roman" w:cs="Times New Roman"/>
          <w:color w:val="000000"/>
          <w:sz w:val="24"/>
        </w:rPr>
        <w:t xml:space="preserve">. Tính </w:t>
      </w:r>
      <w:r w:rsidRPr="00BF48A8">
        <w:rPr>
          <w:rFonts w:ascii="Times New Roman" w:hAnsi="Times New Roman" w:cs="Times New Roman"/>
          <w:color w:val="000000"/>
          <w:position w:val="-32"/>
          <w:sz w:val="24"/>
        </w:rPr>
        <w:object w:dxaOrig="920" w:dyaOrig="760" w14:anchorId="606F0B97">
          <v:shape id="_x0000_i7248" type="#_x0000_t75" style="width:46.15pt;height:37.9pt" o:ole="">
            <v:imagedata r:id="rId287" o:title=""/>
          </v:shape>
          <o:OLEObject Type="Embed" ProgID="Equation.DSMT4" ShapeID="_x0000_i7248" DrawAspect="Content" ObjectID="_1801842232" r:id="rId288"/>
        </w:object>
      </w:r>
      <w:r w:rsidRPr="00BF48A8">
        <w:rPr>
          <w:rFonts w:ascii="Times New Roman" w:hAnsi="Times New Roman" w:cs="Times New Roman"/>
          <w:color w:val="000000"/>
          <w:sz w:val="24"/>
        </w:rPr>
        <w:t>.</w:t>
      </w:r>
    </w:p>
    <w:p w14:paraId="308F675D" w14:textId="77777777" w:rsidR="00BA10DD" w:rsidRPr="00BF48A8"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FF"/>
          <w:sz w:val="24"/>
        </w:rPr>
        <w:tab/>
        <w:t>A.</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4"/>
          <w:sz w:val="24"/>
        </w:rPr>
        <w:object w:dxaOrig="139" w:dyaOrig="260" w14:anchorId="1F1C93FF">
          <v:shape id="_x0000_i7249" type="#_x0000_t75" style="width:7.15pt;height:13.15pt" o:ole="">
            <v:imagedata r:id="rId289" o:title=""/>
          </v:shape>
          <o:OLEObject Type="Embed" ProgID="Equation.DSMT4" ShapeID="_x0000_i7249" DrawAspect="Content" ObjectID="_1801842233" r:id="rId290"/>
        </w:object>
      </w:r>
      <w:r w:rsidRPr="00BF48A8">
        <w:rPr>
          <w:rFonts w:ascii="Times New Roman" w:hAnsi="Times New Roman" w:cs="Times New Roman"/>
          <w:color w:val="000000"/>
          <w:sz w:val="24"/>
        </w:rPr>
        <w:t xml:space="preserve">.    </w:t>
      </w:r>
      <w:r w:rsidRPr="00BF48A8">
        <w:rPr>
          <w:rFonts w:ascii="Times New Roman" w:hAnsi="Times New Roman" w:cs="Times New Roman"/>
          <w:b/>
          <w:color w:val="FF0000"/>
          <w:sz w:val="24"/>
        </w:rPr>
        <w:tab/>
        <w:t>B</w:t>
      </w:r>
      <w:r w:rsidRPr="00BF48A8">
        <w:rPr>
          <w:rFonts w:ascii="Times New Roman" w:hAnsi="Times New Roman" w:cs="Times New Roman"/>
          <w:b/>
          <w:color w:val="000000"/>
          <w:sz w:val="24"/>
        </w:rPr>
        <w:t>.</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4"/>
          <w:sz w:val="24"/>
        </w:rPr>
        <w:object w:dxaOrig="300" w:dyaOrig="260" w14:anchorId="266665F2">
          <v:shape id="_x0000_i7250" type="#_x0000_t75" style="width:15pt;height:13.15pt" o:ole="">
            <v:imagedata r:id="rId291" o:title=""/>
          </v:shape>
          <o:OLEObject Type="Embed" ProgID="Equation.DSMT4" ShapeID="_x0000_i7250" DrawAspect="Content" ObjectID="_1801842234" r:id="rId292"/>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C.</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6"/>
          <w:sz w:val="24"/>
        </w:rPr>
        <w:object w:dxaOrig="300" w:dyaOrig="279" w14:anchorId="4161B341">
          <v:shape id="_x0000_i7251" type="#_x0000_t75" style="width:15pt;height:13.9pt" o:ole="">
            <v:imagedata r:id="rId293" o:title=""/>
          </v:shape>
          <o:OLEObject Type="Embed" ProgID="Equation.DSMT4" ShapeID="_x0000_i7251" DrawAspect="Content" ObjectID="_1801842235" r:id="rId294"/>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D.</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6"/>
          <w:sz w:val="24"/>
        </w:rPr>
        <w:object w:dxaOrig="279" w:dyaOrig="279" w14:anchorId="5C26A33F">
          <v:shape id="_x0000_i7252" type="#_x0000_t75" style="width:13.9pt;height:13.9pt" o:ole="">
            <v:imagedata r:id="rId295" o:title=""/>
          </v:shape>
          <o:OLEObject Type="Embed" ProgID="Equation.DSMT4" ShapeID="_x0000_i7252" DrawAspect="Content" ObjectID="_1801842236" r:id="rId296"/>
        </w:object>
      </w:r>
      <w:r w:rsidRPr="00BF48A8">
        <w:rPr>
          <w:rFonts w:ascii="Times New Roman" w:hAnsi="Times New Roman" w:cs="Times New Roman"/>
          <w:color w:val="000000"/>
          <w:sz w:val="24"/>
        </w:rPr>
        <w:t>.</w:t>
      </w:r>
    </w:p>
    <w:p w14:paraId="087D330E"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Lời giải:</w:t>
      </w:r>
    </w:p>
    <w:p w14:paraId="461C5283"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Chọn B</w:t>
      </w:r>
    </w:p>
    <w:p w14:paraId="47964ECB"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32"/>
          <w:sz w:val="24"/>
        </w:rPr>
        <w:object w:dxaOrig="3519" w:dyaOrig="760" w14:anchorId="51519189">
          <v:shape id="_x0000_i7253" type="#_x0000_t75" style="width:175.9pt;height:37.9pt" o:ole="">
            <v:imagedata r:id="rId297" o:title=""/>
          </v:shape>
          <o:OLEObject Type="Embed" ProgID="Equation.DSMT4" ShapeID="_x0000_i7253" DrawAspect="Content" ObjectID="_1801842237" r:id="rId298"/>
        </w:object>
      </w:r>
      <w:r w:rsidRPr="00BF48A8">
        <w:rPr>
          <w:rFonts w:ascii="Times New Roman" w:hAnsi="Times New Roman" w:cs="Times New Roman"/>
          <w:color w:val="000000"/>
          <w:sz w:val="24"/>
        </w:rPr>
        <w:t xml:space="preserve">. </w:t>
      </w:r>
    </w:p>
    <w:p w14:paraId="6C59AE77"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800080"/>
          <w:sz w:val="24"/>
        </w:rPr>
        <w:t>Câu 5.</w:t>
      </w:r>
      <w:r w:rsidRPr="00BF48A8">
        <w:rPr>
          <w:rFonts w:ascii="Times New Roman" w:hAnsi="Times New Roman" w:cs="Times New Roman"/>
          <w:color w:val="000000"/>
          <w:sz w:val="24"/>
        </w:rPr>
        <w:t xml:space="preserve"> Tính tích phân </w:t>
      </w:r>
      <w:r w:rsidRPr="00BF48A8">
        <w:rPr>
          <w:rFonts w:ascii="Times New Roman" w:hAnsi="Times New Roman" w:cs="Times New Roman"/>
          <w:color w:val="000000"/>
          <w:position w:val="-32"/>
          <w:sz w:val="24"/>
        </w:rPr>
        <w:object w:dxaOrig="620" w:dyaOrig="760" w14:anchorId="414912F4">
          <v:shape id="_x0000_i7254" type="#_x0000_t75" style="width:31.15pt;height:37.9pt" o:ole="">
            <v:imagedata r:id="rId299" o:title=""/>
          </v:shape>
          <o:OLEObject Type="Embed" ProgID="Equation.DSMT4" ShapeID="_x0000_i7254" DrawAspect="Content" ObjectID="_1801842238" r:id="rId300"/>
        </w:object>
      </w:r>
      <w:r w:rsidRPr="00BF48A8">
        <w:rPr>
          <w:rFonts w:ascii="Times New Roman" w:hAnsi="Times New Roman" w:cs="Times New Roman"/>
          <w:color w:val="000000"/>
          <w:sz w:val="24"/>
        </w:rPr>
        <w:t>.</w:t>
      </w:r>
    </w:p>
    <w:p w14:paraId="4786FA93" w14:textId="77777777" w:rsidR="00BA10DD" w:rsidRPr="00BF48A8"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FF"/>
          <w:sz w:val="24"/>
        </w:rPr>
        <w:tab/>
        <w:t>A.</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24"/>
          <w:sz w:val="24"/>
        </w:rPr>
        <w:object w:dxaOrig="620" w:dyaOrig="620" w14:anchorId="2B6900D8">
          <v:shape id="_x0000_i7255" type="#_x0000_t75" style="width:31.15pt;height:31.15pt" o:ole="">
            <v:imagedata r:id="rId301" o:title=""/>
          </v:shape>
          <o:OLEObject Type="Embed" ProgID="Equation.DSMT4" ShapeID="_x0000_i7255" DrawAspect="Content" ObjectID="_1801842239" r:id="rId302"/>
        </w:object>
      </w:r>
      <w:r w:rsidRPr="00BF48A8">
        <w:rPr>
          <w:rFonts w:ascii="Times New Roman" w:hAnsi="Times New Roman" w:cs="Times New Roman"/>
          <w:color w:val="000000"/>
          <w:sz w:val="24"/>
        </w:rPr>
        <w:t xml:space="preserve">.    </w:t>
      </w:r>
      <w:r w:rsidRPr="00BF48A8">
        <w:rPr>
          <w:rFonts w:ascii="Times New Roman" w:hAnsi="Times New Roman" w:cs="Times New Roman"/>
          <w:b/>
          <w:color w:val="FF0000"/>
          <w:sz w:val="24"/>
        </w:rPr>
        <w:tab/>
        <w:t>B</w:t>
      </w:r>
      <w:r w:rsidRPr="00BF48A8">
        <w:rPr>
          <w:rFonts w:ascii="Times New Roman" w:hAnsi="Times New Roman" w:cs="Times New Roman"/>
          <w:b/>
          <w:color w:val="000000"/>
          <w:sz w:val="24"/>
        </w:rPr>
        <w:t>.</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24"/>
          <w:sz w:val="24"/>
        </w:rPr>
        <w:object w:dxaOrig="580" w:dyaOrig="620" w14:anchorId="76522F04">
          <v:shape id="_x0000_i7256" type="#_x0000_t75" style="width:28.9pt;height:31.15pt" o:ole="">
            <v:imagedata r:id="rId303" o:title=""/>
          </v:shape>
          <o:OLEObject Type="Embed" ProgID="Equation.DSMT4" ShapeID="_x0000_i7256" DrawAspect="Content" ObjectID="_1801842240" r:id="rId304"/>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C.</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6"/>
          <w:sz w:val="24"/>
        </w:rPr>
        <w:object w:dxaOrig="639" w:dyaOrig="279" w14:anchorId="49E29068">
          <v:shape id="_x0000_i7257" type="#_x0000_t75" style="width:31.9pt;height:13.9pt" o:ole="">
            <v:imagedata r:id="rId305" o:title=""/>
          </v:shape>
          <o:OLEObject Type="Embed" ProgID="Equation.DSMT4" ShapeID="_x0000_i7257" DrawAspect="Content" ObjectID="_1801842241" r:id="rId306"/>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D.</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24"/>
          <w:sz w:val="24"/>
        </w:rPr>
        <w:object w:dxaOrig="620" w:dyaOrig="620" w14:anchorId="13CACB9D">
          <v:shape id="_x0000_i7258" type="#_x0000_t75" style="width:31.15pt;height:31.15pt" o:ole="">
            <v:imagedata r:id="rId307" o:title=""/>
          </v:shape>
          <o:OLEObject Type="Embed" ProgID="Equation.DSMT4" ShapeID="_x0000_i7258" DrawAspect="Content" ObjectID="_1801842242" r:id="rId308"/>
        </w:object>
      </w:r>
      <w:r w:rsidRPr="00BF48A8">
        <w:rPr>
          <w:rFonts w:ascii="Times New Roman" w:hAnsi="Times New Roman" w:cs="Times New Roman"/>
          <w:color w:val="000000"/>
          <w:sz w:val="24"/>
        </w:rPr>
        <w:t>.</w:t>
      </w:r>
    </w:p>
    <w:p w14:paraId="2047B03F"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Lời giải:</w:t>
      </w:r>
    </w:p>
    <w:p w14:paraId="7941285D"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Chọn B </w:t>
      </w:r>
    </w:p>
    <w:p w14:paraId="53B682ED"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32"/>
          <w:sz w:val="24"/>
        </w:rPr>
        <w:object w:dxaOrig="2860" w:dyaOrig="760" w14:anchorId="65F1F3BD">
          <v:shape id="_x0000_i7259" type="#_x0000_t75" style="width:142.9pt;height:37.9pt" o:ole="">
            <v:imagedata r:id="rId309" o:title=""/>
          </v:shape>
          <o:OLEObject Type="Embed" ProgID="Equation.DSMT4" ShapeID="_x0000_i7259" DrawAspect="Content" ObjectID="_1801842243" r:id="rId310"/>
        </w:object>
      </w:r>
      <w:r w:rsidRPr="00BF48A8">
        <w:rPr>
          <w:rFonts w:ascii="Times New Roman" w:hAnsi="Times New Roman" w:cs="Times New Roman"/>
          <w:color w:val="000000"/>
          <w:position w:val="-24"/>
          <w:sz w:val="24"/>
        </w:rPr>
        <w:object w:dxaOrig="780" w:dyaOrig="620" w14:anchorId="0E209239">
          <v:shape id="_x0000_i7260" type="#_x0000_t75" style="width:39pt;height:31.15pt" o:ole="">
            <v:imagedata r:id="rId311" o:title=""/>
          </v:shape>
          <o:OLEObject Type="Embed" ProgID="Equation.DSMT4" ShapeID="_x0000_i7260" DrawAspect="Content" ObjectID="_1801842244" r:id="rId312"/>
        </w:object>
      </w:r>
      <w:r w:rsidRPr="00BF48A8">
        <w:rPr>
          <w:rFonts w:ascii="Times New Roman" w:hAnsi="Times New Roman" w:cs="Times New Roman"/>
          <w:color w:val="000000"/>
          <w:sz w:val="24"/>
        </w:rPr>
        <w:t>.</w:t>
      </w:r>
    </w:p>
    <w:p w14:paraId="1BC9A3C7" w14:textId="77777777" w:rsidR="00BA10DD" w:rsidRPr="00BF48A8" w:rsidRDefault="00BA10DD" w:rsidP="00BA10DD">
      <w:pPr>
        <w:spacing w:after="0" w:line="240" w:lineRule="auto"/>
        <w:rPr>
          <w:rFonts w:ascii="Times New Roman" w:hAnsi="Times New Roman" w:cs="Times New Roman"/>
          <w:color w:val="000000"/>
          <w:sz w:val="24"/>
        </w:rPr>
      </w:pPr>
      <w:r w:rsidRPr="00BF48A8">
        <w:rPr>
          <w:rFonts w:ascii="Times New Roman" w:hAnsi="Times New Roman" w:cs="Times New Roman"/>
          <w:b/>
          <w:color w:val="800080"/>
          <w:sz w:val="24"/>
        </w:rPr>
        <w:t>Câu 6.</w:t>
      </w:r>
      <w:r w:rsidRPr="00BF48A8">
        <w:rPr>
          <w:rFonts w:ascii="Times New Roman" w:hAnsi="Times New Roman" w:cs="Times New Roman"/>
          <w:color w:val="000000"/>
          <w:sz w:val="24"/>
        </w:rPr>
        <w:t xml:space="preserve"> Tính tích phân </w:t>
      </w:r>
      <w:r w:rsidRPr="00BF48A8">
        <w:rPr>
          <w:rFonts w:ascii="Times New Roman" w:hAnsi="Times New Roman" w:cs="Times New Roman"/>
          <w:color w:val="000000"/>
          <w:position w:val="-48"/>
          <w:sz w:val="24"/>
        </w:rPr>
        <w:object w:dxaOrig="1359" w:dyaOrig="920" w14:anchorId="12965227">
          <v:shape id="_x0000_i7261" type="#_x0000_t75" style="width:67.9pt;height:46.15pt" o:ole="">
            <v:imagedata r:id="rId313" o:title=""/>
          </v:shape>
          <o:OLEObject Type="Embed" ProgID="Equation.DSMT4" ShapeID="_x0000_i7261" DrawAspect="Content" ObjectID="_1801842245" r:id="rId314"/>
        </w:object>
      </w:r>
      <w:r w:rsidRPr="00BF48A8">
        <w:rPr>
          <w:rFonts w:ascii="Times New Roman" w:hAnsi="Times New Roman" w:cs="Times New Roman"/>
          <w:color w:val="000000"/>
          <w:sz w:val="24"/>
        </w:rPr>
        <w:t>.</w:t>
      </w:r>
    </w:p>
    <w:p w14:paraId="219CCF6E" w14:textId="77777777" w:rsidR="00BA10DD" w:rsidRPr="00BF48A8"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FF"/>
          <w:sz w:val="24"/>
        </w:rPr>
        <w:tab/>
        <w:t>A.</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24"/>
          <w:sz w:val="24"/>
        </w:rPr>
        <w:object w:dxaOrig="760" w:dyaOrig="620" w14:anchorId="2BDA538C">
          <v:shape id="_x0000_i7262" type="#_x0000_t75" style="width:37.9pt;height:31.15pt" o:ole="">
            <v:imagedata r:id="rId315" o:title=""/>
          </v:shape>
          <o:OLEObject Type="Embed" ProgID="Equation.DSMT4" ShapeID="_x0000_i7262" DrawAspect="Content" ObjectID="_1801842246" r:id="rId316"/>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B.</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24"/>
          <w:sz w:val="24"/>
        </w:rPr>
        <w:object w:dxaOrig="380" w:dyaOrig="620" w14:anchorId="71C3F03B">
          <v:shape id="_x0000_i7263" type="#_x0000_t75" style="width:19.15pt;height:31.15pt" o:ole="">
            <v:imagedata r:id="rId317" o:title=""/>
          </v:shape>
          <o:OLEObject Type="Embed" ProgID="Equation.DSMT4" ShapeID="_x0000_i7263" DrawAspect="Content" ObjectID="_1801842247" r:id="rId318"/>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C.</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24"/>
          <w:sz w:val="24"/>
        </w:rPr>
        <w:object w:dxaOrig="220" w:dyaOrig="620" w14:anchorId="04E4077D">
          <v:shape id="_x0000_i7264" type="#_x0000_t75" style="width:10.9pt;height:31.15pt" o:ole="">
            <v:imagedata r:id="rId319" o:title=""/>
          </v:shape>
          <o:OLEObject Type="Embed" ProgID="Equation.DSMT4" ShapeID="_x0000_i7264" DrawAspect="Content" ObjectID="_1801842248" r:id="rId320"/>
        </w:object>
      </w:r>
      <w:r w:rsidRPr="00BF48A8">
        <w:rPr>
          <w:rFonts w:ascii="Times New Roman" w:hAnsi="Times New Roman" w:cs="Times New Roman"/>
          <w:color w:val="000000"/>
          <w:sz w:val="24"/>
        </w:rPr>
        <w:t xml:space="preserve">.      </w:t>
      </w:r>
      <w:r w:rsidRPr="00BF48A8">
        <w:rPr>
          <w:rFonts w:ascii="Times New Roman" w:hAnsi="Times New Roman" w:cs="Times New Roman"/>
          <w:b/>
          <w:color w:val="FF0000"/>
          <w:sz w:val="24"/>
        </w:rPr>
        <w:tab/>
        <w:t>D</w:t>
      </w:r>
      <w:r w:rsidRPr="00BF48A8">
        <w:rPr>
          <w:rFonts w:ascii="Times New Roman" w:hAnsi="Times New Roman" w:cs="Times New Roman"/>
          <w:b/>
          <w:color w:val="000000"/>
          <w:sz w:val="24"/>
        </w:rPr>
        <w:t>.</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24"/>
          <w:sz w:val="24"/>
        </w:rPr>
        <w:object w:dxaOrig="240" w:dyaOrig="620" w14:anchorId="3B000A39">
          <v:shape id="_x0000_i7265" type="#_x0000_t75" style="width:12pt;height:31.15pt" o:ole="">
            <v:imagedata r:id="rId321" o:title=""/>
          </v:shape>
          <o:OLEObject Type="Embed" ProgID="Equation.DSMT4" ShapeID="_x0000_i7265" DrawAspect="Content" ObjectID="_1801842249" r:id="rId322"/>
        </w:object>
      </w:r>
      <w:r w:rsidRPr="00BF48A8">
        <w:rPr>
          <w:rFonts w:ascii="Times New Roman" w:hAnsi="Times New Roman" w:cs="Times New Roman"/>
          <w:color w:val="000000"/>
          <w:sz w:val="24"/>
        </w:rPr>
        <w:t>.</w:t>
      </w:r>
    </w:p>
    <w:p w14:paraId="17CE630A"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Lời giải:</w:t>
      </w:r>
    </w:p>
    <w:p w14:paraId="63BA3353"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Chọn D</w:t>
      </w:r>
    </w:p>
    <w:p w14:paraId="794FD5EF" w14:textId="77777777" w:rsidR="00BA10DD" w:rsidRDefault="00BA10DD" w:rsidP="00BA10DD">
      <w:pPr>
        <w:spacing w:after="0" w:line="240" w:lineRule="auto"/>
        <w:ind w:left="25"/>
        <w:jc w:val="center"/>
        <w:rPr>
          <w:rFonts w:ascii="Times New Roman" w:hAnsi="Times New Roman" w:cs="Times New Roman"/>
          <w:color w:val="000000"/>
          <w:sz w:val="24"/>
        </w:rPr>
      </w:pPr>
      <w:r w:rsidRPr="00BF48A8">
        <w:rPr>
          <w:rFonts w:ascii="Times New Roman" w:hAnsi="Times New Roman" w:cs="Times New Roman"/>
          <w:color w:val="000000"/>
          <w:position w:val="-48"/>
          <w:sz w:val="24"/>
        </w:rPr>
        <w:object w:dxaOrig="2620" w:dyaOrig="920" w14:anchorId="0B94EEF2">
          <v:shape id="_x0000_i7266" type="#_x0000_t75" style="width:130.9pt;height:46.15pt" o:ole="">
            <v:imagedata r:id="rId323" o:title=""/>
          </v:shape>
          <o:OLEObject Type="Embed" ProgID="Equation.DSMT4" ShapeID="_x0000_i7266" DrawAspect="Content" ObjectID="_1801842250" r:id="rId324"/>
        </w:object>
      </w:r>
      <w:r w:rsidRPr="00BF48A8">
        <w:rPr>
          <w:rFonts w:ascii="Times New Roman" w:hAnsi="Times New Roman" w:cs="Times New Roman"/>
          <w:color w:val="000000"/>
          <w:position w:val="-24"/>
          <w:sz w:val="24"/>
        </w:rPr>
        <w:object w:dxaOrig="2560" w:dyaOrig="620" w14:anchorId="6B9F8344">
          <v:shape id="_x0000_i7267" type="#_x0000_t75" style="width:127.9pt;height:31.15pt" o:ole="">
            <v:imagedata r:id="rId325" o:title=""/>
          </v:shape>
          <o:OLEObject Type="Embed" ProgID="Equation.DSMT4" ShapeID="_x0000_i7267" DrawAspect="Content" ObjectID="_1801842251" r:id="rId326"/>
        </w:object>
      </w:r>
      <w:r w:rsidRPr="00BF48A8">
        <w:rPr>
          <w:rFonts w:ascii="Times New Roman" w:hAnsi="Times New Roman" w:cs="Times New Roman"/>
          <w:color w:val="000000"/>
          <w:sz w:val="24"/>
        </w:rPr>
        <w:t xml:space="preserve">. </w:t>
      </w:r>
    </w:p>
    <w:p w14:paraId="06CF296A" w14:textId="77777777" w:rsidR="00BA10DD" w:rsidRPr="00BF48A8" w:rsidRDefault="00BA10DD" w:rsidP="00BA10DD">
      <w:pPr>
        <w:spacing w:after="0" w:line="240" w:lineRule="auto"/>
        <w:ind w:left="25"/>
        <w:rPr>
          <w:rFonts w:ascii="Times New Roman" w:hAnsi="Times New Roman" w:cs="Times New Roman"/>
          <w:color w:val="000000"/>
          <w:sz w:val="24"/>
        </w:rPr>
      </w:pPr>
    </w:p>
    <w:p w14:paraId="54747716"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800080"/>
          <w:sz w:val="24"/>
        </w:rPr>
        <w:t>Câu 7.</w:t>
      </w:r>
      <w:r w:rsidRPr="00BF48A8">
        <w:rPr>
          <w:rFonts w:ascii="Times New Roman" w:hAnsi="Times New Roman" w:cs="Times New Roman"/>
          <w:color w:val="000000"/>
          <w:sz w:val="24"/>
        </w:rPr>
        <w:t xml:space="preserve"> Gọi </w:t>
      </w:r>
      <w:r w:rsidRPr="00BF48A8">
        <w:rPr>
          <w:rFonts w:ascii="Times New Roman" w:hAnsi="Times New Roman" w:cs="Times New Roman"/>
          <w:color w:val="000000"/>
          <w:position w:val="-6"/>
          <w:sz w:val="24"/>
        </w:rPr>
        <w:object w:dxaOrig="220" w:dyaOrig="279" w14:anchorId="617BC13C">
          <v:shape id="_x0000_i7268" type="#_x0000_t75" style="width:10.9pt;height:13.9pt" o:ole="">
            <v:imagedata r:id="rId327" o:title=""/>
          </v:shape>
          <o:OLEObject Type="Embed" ProgID="Equation.DSMT4" ShapeID="_x0000_i7268" DrawAspect="Content" ObjectID="_1801842252" r:id="rId328"/>
        </w:object>
      </w:r>
      <w:r w:rsidRPr="00BF48A8">
        <w:rPr>
          <w:rFonts w:ascii="Times New Roman" w:hAnsi="Times New Roman" w:cs="Times New Roman"/>
          <w:color w:val="000000"/>
          <w:sz w:val="24"/>
        </w:rPr>
        <w:t xml:space="preserve"> là diện tích của hình phẳng giới hạn bởi các đường </w:t>
      </w:r>
      <w:r w:rsidRPr="00BF48A8">
        <w:rPr>
          <w:rFonts w:ascii="Times New Roman" w:hAnsi="Times New Roman" w:cs="Times New Roman"/>
          <w:color w:val="000000"/>
          <w:position w:val="-10"/>
          <w:sz w:val="24"/>
        </w:rPr>
        <w:object w:dxaOrig="2920" w:dyaOrig="320" w14:anchorId="63B10C9C">
          <v:shape id="_x0000_i7269" type="#_x0000_t75" style="width:145.9pt;height:16.15pt" o:ole="">
            <v:imagedata r:id="rId329" o:title=""/>
          </v:shape>
          <o:OLEObject Type="Embed" ProgID="Equation.DSMT4" ShapeID="_x0000_i7269" DrawAspect="Content" ObjectID="_1801842253" r:id="rId330"/>
        </w:object>
      </w:r>
      <w:r w:rsidRPr="00BF48A8">
        <w:rPr>
          <w:rFonts w:ascii="Times New Roman" w:hAnsi="Times New Roman" w:cs="Times New Roman"/>
          <w:color w:val="000000"/>
          <w:sz w:val="24"/>
        </w:rPr>
        <w:t>. Khẳng định nào sau đây đúng?</w:t>
      </w:r>
    </w:p>
    <w:p w14:paraId="13096DF2"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FF"/>
          <w:sz w:val="24"/>
        </w:rPr>
        <w:tab/>
        <w:t>A.</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32"/>
          <w:sz w:val="24"/>
        </w:rPr>
        <w:object w:dxaOrig="2220" w:dyaOrig="760" w14:anchorId="1A3DB981">
          <v:shape id="_x0000_i7270" type="#_x0000_t75" style="width:111pt;height:37.9pt" o:ole="">
            <v:imagedata r:id="rId331" o:title=""/>
          </v:shape>
          <o:OLEObject Type="Embed" ProgID="Equation.DSMT4" ShapeID="_x0000_i7270" DrawAspect="Content" ObjectID="_1801842254" r:id="rId332"/>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B.</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32"/>
          <w:sz w:val="24"/>
        </w:rPr>
        <w:object w:dxaOrig="2580" w:dyaOrig="760" w14:anchorId="4D0254DE">
          <v:shape id="_x0000_i7271" type="#_x0000_t75" style="width:129pt;height:37.9pt" o:ole="">
            <v:imagedata r:id="rId333" o:title=""/>
          </v:shape>
          <o:OLEObject Type="Embed" ProgID="Equation.DSMT4" ShapeID="_x0000_i7271" DrawAspect="Content" ObjectID="_1801842255" r:id="rId334"/>
        </w:object>
      </w:r>
      <w:r w:rsidRPr="00BF48A8">
        <w:rPr>
          <w:rFonts w:ascii="Times New Roman" w:hAnsi="Times New Roman" w:cs="Times New Roman"/>
          <w:color w:val="000000"/>
          <w:sz w:val="24"/>
        </w:rPr>
        <w:t>.</w:t>
      </w:r>
    </w:p>
    <w:p w14:paraId="6BCBA66B"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  </w:t>
      </w:r>
      <w:r w:rsidRPr="00BF48A8">
        <w:rPr>
          <w:rFonts w:ascii="Times New Roman" w:hAnsi="Times New Roman" w:cs="Times New Roman"/>
          <w:b/>
          <w:color w:val="FF0000"/>
          <w:sz w:val="24"/>
        </w:rPr>
        <w:tab/>
        <w:t>C</w:t>
      </w:r>
      <w:r w:rsidRPr="00BF48A8">
        <w:rPr>
          <w:rFonts w:ascii="Times New Roman" w:hAnsi="Times New Roman" w:cs="Times New Roman"/>
          <w:b/>
          <w:color w:val="000000"/>
          <w:sz w:val="24"/>
        </w:rPr>
        <w:t>.</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32"/>
          <w:sz w:val="24"/>
        </w:rPr>
        <w:object w:dxaOrig="2020" w:dyaOrig="760" w14:anchorId="6D7E9BAB">
          <v:shape id="_x0000_i7272" type="#_x0000_t75" style="width:100.9pt;height:37.9pt" o:ole="">
            <v:imagedata r:id="rId335" o:title=""/>
          </v:shape>
          <o:OLEObject Type="Embed" ProgID="Equation.DSMT4" ShapeID="_x0000_i7272" DrawAspect="Content" ObjectID="_1801842256" r:id="rId336"/>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D.</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32"/>
          <w:sz w:val="24"/>
        </w:rPr>
        <w:object w:dxaOrig="2600" w:dyaOrig="760" w14:anchorId="2D26D2DA">
          <v:shape id="_x0000_i7273" type="#_x0000_t75" style="width:130.15pt;height:37.9pt" o:ole="">
            <v:imagedata r:id="rId337" o:title=""/>
          </v:shape>
          <o:OLEObject Type="Embed" ProgID="Equation.DSMT4" ShapeID="_x0000_i7273" DrawAspect="Content" ObjectID="_1801842257" r:id="rId338"/>
        </w:object>
      </w:r>
      <w:r w:rsidRPr="00BF48A8">
        <w:rPr>
          <w:rFonts w:ascii="Times New Roman" w:hAnsi="Times New Roman" w:cs="Times New Roman"/>
          <w:color w:val="000000"/>
          <w:sz w:val="24"/>
        </w:rPr>
        <w:t>.</w:t>
      </w:r>
    </w:p>
    <w:p w14:paraId="7EBC37FA"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Lời giải:</w:t>
      </w:r>
    </w:p>
    <w:p w14:paraId="15BC5B3F"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Chọn C </w:t>
      </w:r>
    </w:p>
    <w:p w14:paraId="7605493D"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32"/>
          <w:sz w:val="24"/>
        </w:rPr>
        <w:object w:dxaOrig="3800" w:dyaOrig="760" w14:anchorId="4573C60B">
          <v:shape id="_x0000_i7274" type="#_x0000_t75" style="width:190.15pt;height:37.9pt" o:ole="">
            <v:imagedata r:id="rId339" o:title=""/>
          </v:shape>
          <o:OLEObject Type="Embed" ProgID="Equation.DSMT4" ShapeID="_x0000_i7274" DrawAspect="Content" ObjectID="_1801842258" r:id="rId340"/>
        </w:object>
      </w:r>
      <w:r w:rsidRPr="00BF48A8">
        <w:rPr>
          <w:rFonts w:ascii="Times New Roman" w:hAnsi="Times New Roman" w:cs="Times New Roman"/>
          <w:color w:val="000000"/>
          <w:sz w:val="24"/>
        </w:rPr>
        <w:t xml:space="preserve">. </w:t>
      </w:r>
    </w:p>
    <w:p w14:paraId="43D7A2B2" w14:textId="77777777" w:rsidR="00BA10DD" w:rsidRPr="00BF48A8" w:rsidRDefault="00BA10DD" w:rsidP="00BA10DD">
      <w:pPr>
        <w:spacing w:after="0" w:line="240" w:lineRule="auto"/>
        <w:ind w:left="25"/>
        <w:rPr>
          <w:rFonts w:ascii="Times New Roman" w:hAnsi="Times New Roman" w:cs="Times New Roman"/>
          <w:color w:val="000000"/>
          <w:sz w:val="24"/>
        </w:rPr>
      </w:pPr>
    </w:p>
    <w:p w14:paraId="4289521E"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800080"/>
          <w:sz w:val="24"/>
        </w:rPr>
        <w:t>Câu 8.</w:t>
      </w:r>
      <w:r w:rsidRPr="00BF48A8">
        <w:rPr>
          <w:rFonts w:ascii="Times New Roman" w:hAnsi="Times New Roman" w:cs="Times New Roman"/>
          <w:color w:val="000000"/>
          <w:sz w:val="24"/>
        </w:rPr>
        <w:t xml:space="preserve"> Cho hàm số </w:t>
      </w:r>
      <w:r w:rsidRPr="00BF48A8">
        <w:rPr>
          <w:rFonts w:ascii="Times New Roman" w:hAnsi="Times New Roman" w:cs="Times New Roman"/>
          <w:color w:val="000000"/>
          <w:position w:val="-10"/>
          <w:sz w:val="24"/>
        </w:rPr>
        <w:object w:dxaOrig="920" w:dyaOrig="320" w14:anchorId="05816D77">
          <v:shape id="_x0000_i7275" type="#_x0000_t75" style="width:46.15pt;height:16.15pt" o:ole="">
            <v:imagedata r:id="rId341" o:title=""/>
          </v:shape>
          <o:OLEObject Type="Embed" ProgID="Equation.DSMT4" ShapeID="_x0000_i7275" DrawAspect="Content" ObjectID="_1801842259" r:id="rId342"/>
        </w:object>
      </w:r>
      <w:r w:rsidRPr="00BF48A8">
        <w:rPr>
          <w:rFonts w:ascii="Times New Roman" w:hAnsi="Times New Roman" w:cs="Times New Roman"/>
          <w:color w:val="000000"/>
          <w:sz w:val="24"/>
        </w:rPr>
        <w:t xml:space="preserve"> có đồ thị như hình vẽ. Gọi </w:t>
      </w:r>
      <w:r w:rsidRPr="00BF48A8">
        <w:rPr>
          <w:rFonts w:ascii="Times New Roman" w:hAnsi="Times New Roman" w:cs="Times New Roman"/>
          <w:color w:val="000000"/>
          <w:position w:val="-6"/>
          <w:sz w:val="24"/>
        </w:rPr>
        <w:object w:dxaOrig="220" w:dyaOrig="279" w14:anchorId="51511D0F">
          <v:shape id="_x0000_i7276" type="#_x0000_t75" style="width:10.9pt;height:13.9pt" o:ole="">
            <v:imagedata r:id="rId343" o:title=""/>
          </v:shape>
          <o:OLEObject Type="Embed" ProgID="Equation.DSMT4" ShapeID="_x0000_i7276" DrawAspect="Content" ObjectID="_1801842260" r:id="rId344"/>
        </w:object>
      </w:r>
      <w:r w:rsidRPr="00BF48A8">
        <w:rPr>
          <w:rFonts w:ascii="Times New Roman" w:hAnsi="Times New Roman" w:cs="Times New Roman"/>
          <w:color w:val="000000"/>
          <w:sz w:val="24"/>
        </w:rPr>
        <w:t xml:space="preserve"> là diện tích hình phẳng giới hạn bởi đồ thị hàm số </w:t>
      </w:r>
      <w:r w:rsidRPr="00BF48A8">
        <w:rPr>
          <w:rFonts w:ascii="Times New Roman" w:hAnsi="Times New Roman" w:cs="Times New Roman"/>
          <w:color w:val="000000"/>
          <w:position w:val="-10"/>
          <w:sz w:val="24"/>
        </w:rPr>
        <w:object w:dxaOrig="920" w:dyaOrig="320" w14:anchorId="2FD4B672">
          <v:shape id="_x0000_i7277" type="#_x0000_t75" style="width:46.15pt;height:16.15pt" o:ole="">
            <v:imagedata r:id="rId345" o:title=""/>
          </v:shape>
          <o:OLEObject Type="Embed" ProgID="Equation.DSMT4" ShapeID="_x0000_i7277" DrawAspect="Content" ObjectID="_1801842261" r:id="rId346"/>
        </w:object>
      </w:r>
      <w:r w:rsidRPr="00BF48A8">
        <w:rPr>
          <w:rFonts w:ascii="Times New Roman" w:hAnsi="Times New Roman" w:cs="Times New Roman"/>
          <w:color w:val="000000"/>
          <w:sz w:val="24"/>
        </w:rPr>
        <w:t xml:space="preserve"> và trục hoành (phần gạch chéo trong hình). Khẳng định nào sau đây đúng.</w:t>
      </w:r>
    </w:p>
    <w:p w14:paraId="29201F5E" w14:textId="77777777" w:rsidR="00BA10DD" w:rsidRDefault="00BA10DD" w:rsidP="00BA10DD">
      <w:pPr>
        <w:spacing w:after="0" w:line="240" w:lineRule="auto"/>
        <w:ind w:left="25"/>
        <w:jc w:val="center"/>
        <w:rPr>
          <w:rFonts w:ascii="Times New Roman" w:hAnsi="Times New Roman" w:cs="Times New Roman"/>
          <w:color w:val="000000"/>
          <w:sz w:val="24"/>
        </w:rPr>
      </w:pPr>
      <w:r w:rsidRPr="00BF48A8">
        <w:rPr>
          <w:rFonts w:ascii="Times New Roman" w:hAnsi="Times New Roman" w:cs="Times New Roman"/>
          <w:noProof/>
          <w:color w:val="000000"/>
          <w:sz w:val="24"/>
        </w:rPr>
        <w:drawing>
          <wp:inline distT="0" distB="0" distL="0" distR="0" wp14:anchorId="6573038F" wp14:editId="085C7CEA">
            <wp:extent cx="2743200" cy="1828800"/>
            <wp:effectExtent l="0" t="0" r="0" b="0"/>
            <wp:docPr id="12418103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025-02-23_13-51-42.PNG"/>
                    <pic:cNvPicPr/>
                  </pic:nvPicPr>
                  <pic:blipFill>
                    <a:blip r:embed="rId90"/>
                    <a:stretch>
                      <a:fillRect/>
                    </a:stretch>
                  </pic:blipFill>
                  <pic:spPr>
                    <a:xfrm>
                      <a:off x="0" y="0"/>
                      <a:ext cx="2743200" cy="1828800"/>
                    </a:xfrm>
                    <a:prstGeom prst="rect">
                      <a:avLst/>
                    </a:prstGeom>
                  </pic:spPr>
                </pic:pic>
              </a:graphicData>
            </a:graphic>
          </wp:inline>
        </w:drawing>
      </w:r>
    </w:p>
    <w:p w14:paraId="50602427" w14:textId="77777777" w:rsidR="00BA10DD" w:rsidRPr="00BF48A8" w:rsidRDefault="00BA10DD" w:rsidP="00BA10DD">
      <w:pPr>
        <w:spacing w:after="0" w:line="240" w:lineRule="auto"/>
        <w:ind w:left="25"/>
        <w:rPr>
          <w:rFonts w:ascii="Times New Roman" w:hAnsi="Times New Roman" w:cs="Times New Roman"/>
          <w:color w:val="000000"/>
          <w:sz w:val="24"/>
        </w:rPr>
      </w:pPr>
    </w:p>
    <w:p w14:paraId="1357BF31"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F48A8">
        <w:rPr>
          <w:rFonts w:ascii="Times New Roman" w:hAnsi="Times New Roman" w:cs="Times New Roman"/>
          <w:b/>
          <w:color w:val="FF0000"/>
          <w:sz w:val="24"/>
        </w:rPr>
        <w:tab/>
        <w:t>A</w:t>
      </w:r>
      <w:r w:rsidRPr="00BF48A8">
        <w:rPr>
          <w:rFonts w:ascii="Times New Roman" w:hAnsi="Times New Roman" w:cs="Times New Roman"/>
          <w:b/>
          <w:color w:val="000000"/>
          <w:sz w:val="24"/>
        </w:rPr>
        <w:t>.</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32"/>
          <w:sz w:val="24"/>
        </w:rPr>
        <w:object w:dxaOrig="2540" w:dyaOrig="760" w14:anchorId="0E67FFC5">
          <v:shape id="_x0000_i7278" type="#_x0000_t75" style="width:127.15pt;height:37.9pt" o:ole="">
            <v:imagedata r:id="rId347" o:title=""/>
          </v:shape>
          <o:OLEObject Type="Embed" ProgID="Equation.DSMT4" ShapeID="_x0000_i7278" DrawAspect="Content" ObjectID="_1801842262" r:id="rId348"/>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B.</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32"/>
          <w:sz w:val="24"/>
        </w:rPr>
        <w:object w:dxaOrig="2400" w:dyaOrig="760" w14:anchorId="46CBDF90">
          <v:shape id="_x0000_i7279" type="#_x0000_t75" style="width:120pt;height:37.9pt" o:ole="">
            <v:imagedata r:id="rId349" o:title=""/>
          </v:shape>
          <o:OLEObject Type="Embed" ProgID="Equation.DSMT4" ShapeID="_x0000_i7279" DrawAspect="Content" ObjectID="_1801842263" r:id="rId350"/>
        </w:object>
      </w:r>
      <w:r w:rsidRPr="00BF48A8">
        <w:rPr>
          <w:rFonts w:ascii="Times New Roman" w:hAnsi="Times New Roman" w:cs="Times New Roman"/>
          <w:color w:val="000000"/>
          <w:sz w:val="24"/>
        </w:rPr>
        <w:t>.</w:t>
      </w:r>
    </w:p>
    <w:p w14:paraId="284E782B" w14:textId="77777777" w:rsidR="00BA10DD" w:rsidRPr="00BF48A8"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FF"/>
          <w:sz w:val="24"/>
        </w:rPr>
        <w:tab/>
        <w:t>C.</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32"/>
          <w:sz w:val="24"/>
        </w:rPr>
        <w:object w:dxaOrig="2380" w:dyaOrig="760" w14:anchorId="164C7D98">
          <v:shape id="_x0000_i7280" type="#_x0000_t75" style="width:118.9pt;height:37.9pt" o:ole="">
            <v:imagedata r:id="rId351" o:title=""/>
          </v:shape>
          <o:OLEObject Type="Embed" ProgID="Equation.DSMT4" ShapeID="_x0000_i7280" DrawAspect="Content" ObjectID="_1801842264" r:id="rId352"/>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D.</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32"/>
          <w:sz w:val="24"/>
        </w:rPr>
        <w:object w:dxaOrig="1340" w:dyaOrig="760" w14:anchorId="0F7AE160">
          <v:shape id="_x0000_i7281" type="#_x0000_t75" style="width:67.15pt;height:37.9pt" o:ole="">
            <v:imagedata r:id="rId353" o:title=""/>
          </v:shape>
          <o:OLEObject Type="Embed" ProgID="Equation.DSMT4" ShapeID="_x0000_i7281" DrawAspect="Content" ObjectID="_1801842265" r:id="rId354"/>
        </w:object>
      </w:r>
      <w:r w:rsidRPr="00BF48A8">
        <w:rPr>
          <w:rFonts w:ascii="Times New Roman" w:hAnsi="Times New Roman" w:cs="Times New Roman"/>
          <w:color w:val="000000"/>
          <w:sz w:val="24"/>
        </w:rPr>
        <w:t>.</w:t>
      </w:r>
    </w:p>
    <w:p w14:paraId="6564DA64"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Lời giải:</w:t>
      </w:r>
    </w:p>
    <w:p w14:paraId="691B272F"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Chọn A</w:t>
      </w:r>
    </w:p>
    <w:p w14:paraId="51BB35C0"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Diện tích hình phẳng xác định bởi: </w:t>
      </w:r>
      <w:r w:rsidRPr="00BF48A8">
        <w:rPr>
          <w:rFonts w:ascii="Times New Roman" w:hAnsi="Times New Roman" w:cs="Times New Roman"/>
          <w:color w:val="000000"/>
          <w:position w:val="-32"/>
          <w:sz w:val="24"/>
        </w:rPr>
        <w:object w:dxaOrig="2540" w:dyaOrig="760" w14:anchorId="7824D958">
          <v:shape id="_x0000_i7282" type="#_x0000_t75" style="width:127.15pt;height:37.9pt" o:ole="">
            <v:imagedata r:id="rId355" o:title=""/>
          </v:shape>
          <o:OLEObject Type="Embed" ProgID="Equation.DSMT4" ShapeID="_x0000_i7282" DrawAspect="Content" ObjectID="_1801842266" r:id="rId356"/>
        </w:object>
      </w:r>
      <w:r w:rsidRPr="00BF48A8">
        <w:rPr>
          <w:rFonts w:ascii="Times New Roman" w:hAnsi="Times New Roman" w:cs="Times New Roman"/>
          <w:color w:val="000000"/>
          <w:sz w:val="24"/>
        </w:rPr>
        <w:t>.</w:t>
      </w:r>
    </w:p>
    <w:p w14:paraId="1609F45F"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800080"/>
          <w:sz w:val="24"/>
        </w:rPr>
        <w:t>Câu 9.</w:t>
      </w:r>
      <w:r w:rsidRPr="00BF48A8">
        <w:rPr>
          <w:rFonts w:ascii="Times New Roman" w:hAnsi="Times New Roman" w:cs="Times New Roman"/>
          <w:color w:val="000000"/>
          <w:sz w:val="24"/>
        </w:rPr>
        <w:t xml:space="preserve"> Cho hình phẳng giới hạn bởi đồ thị hàm số </w:t>
      </w:r>
      <w:r w:rsidRPr="00BF48A8">
        <w:rPr>
          <w:rFonts w:ascii="Times New Roman" w:hAnsi="Times New Roman" w:cs="Times New Roman"/>
          <w:color w:val="000000"/>
          <w:position w:val="-10"/>
          <w:sz w:val="24"/>
        </w:rPr>
        <w:object w:dxaOrig="1080" w:dyaOrig="380" w14:anchorId="38B2EB06">
          <v:shape id="_x0000_i7283" type="#_x0000_t75" style="width:54pt;height:19.15pt" o:ole="">
            <v:imagedata r:id="rId357" o:title=""/>
          </v:shape>
          <o:OLEObject Type="Embed" ProgID="Equation.DSMT4" ShapeID="_x0000_i7283" DrawAspect="Content" ObjectID="_1801842267" r:id="rId358"/>
        </w:object>
      </w:r>
      <w:r w:rsidRPr="00BF48A8">
        <w:rPr>
          <w:rFonts w:ascii="Times New Roman" w:hAnsi="Times New Roman" w:cs="Times New Roman"/>
          <w:color w:val="000000"/>
          <w:sz w:val="24"/>
        </w:rPr>
        <w:t xml:space="preserve">, trục hoành và các đường thẳng </w:t>
      </w:r>
      <w:r w:rsidRPr="00BF48A8">
        <w:rPr>
          <w:rFonts w:ascii="Times New Roman" w:hAnsi="Times New Roman" w:cs="Times New Roman"/>
          <w:color w:val="000000"/>
          <w:position w:val="-10"/>
          <w:sz w:val="24"/>
        </w:rPr>
        <w:object w:dxaOrig="1300" w:dyaOrig="320" w14:anchorId="42EF07F1">
          <v:shape id="_x0000_i7284" type="#_x0000_t75" style="width:64.9pt;height:16.15pt" o:ole="">
            <v:imagedata r:id="rId359" o:title=""/>
          </v:shape>
          <o:OLEObject Type="Embed" ProgID="Equation.DSMT4" ShapeID="_x0000_i7284" DrawAspect="Content" ObjectID="_1801842268" r:id="rId360"/>
        </w:object>
      </w:r>
      <w:r w:rsidRPr="00BF48A8">
        <w:rPr>
          <w:rFonts w:ascii="Times New Roman" w:hAnsi="Times New Roman" w:cs="Times New Roman"/>
          <w:color w:val="000000"/>
          <w:sz w:val="24"/>
        </w:rPr>
        <w:t xml:space="preserve">. Tính thể tích khối tròn xoay tạo thành khi cho hình phẳng đó quay quanh trục </w:t>
      </w:r>
      <w:r w:rsidRPr="00BF48A8">
        <w:rPr>
          <w:rFonts w:ascii="Times New Roman" w:hAnsi="Times New Roman" w:cs="Times New Roman"/>
          <w:color w:val="000000"/>
          <w:position w:val="-6"/>
          <w:sz w:val="24"/>
        </w:rPr>
        <w:object w:dxaOrig="380" w:dyaOrig="279" w14:anchorId="67107C52">
          <v:shape id="_x0000_i7285" type="#_x0000_t75" style="width:19.15pt;height:13.9pt" o:ole="">
            <v:imagedata r:id="rId361" o:title=""/>
          </v:shape>
          <o:OLEObject Type="Embed" ProgID="Equation.DSMT4" ShapeID="_x0000_i7285" DrawAspect="Content" ObjectID="_1801842269" r:id="rId362"/>
        </w:object>
      </w:r>
    </w:p>
    <w:p w14:paraId="16F0B063" w14:textId="77777777" w:rsidR="00BA10DD" w:rsidRPr="00BF48A8"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FF"/>
          <w:sz w:val="24"/>
        </w:rPr>
        <w:tab/>
        <w:t>A.</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24"/>
          <w:sz w:val="24"/>
        </w:rPr>
        <w:object w:dxaOrig="340" w:dyaOrig="620" w14:anchorId="7E7E3279">
          <v:shape id="_x0000_i7286" type="#_x0000_t75" style="width:16.9pt;height:31.15pt" o:ole="">
            <v:imagedata r:id="rId363" o:title=""/>
          </v:shape>
          <o:OLEObject Type="Embed" ProgID="Equation.DSMT4" ShapeID="_x0000_i7286" DrawAspect="Content" ObjectID="_1801842270" r:id="rId364"/>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B.</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24"/>
          <w:sz w:val="24"/>
        </w:rPr>
        <w:object w:dxaOrig="520" w:dyaOrig="620" w14:anchorId="4A63403F">
          <v:shape id="_x0000_i7287" type="#_x0000_t75" style="width:25.9pt;height:31.15pt" o:ole="">
            <v:imagedata r:id="rId365" o:title=""/>
          </v:shape>
          <o:OLEObject Type="Embed" ProgID="Equation.DSMT4" ShapeID="_x0000_i7287" DrawAspect="Content" ObjectID="_1801842271" r:id="rId366"/>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C.</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6"/>
          <w:sz w:val="24"/>
        </w:rPr>
        <w:object w:dxaOrig="480" w:dyaOrig="279" w14:anchorId="5CA48721">
          <v:shape id="_x0000_i7288" type="#_x0000_t75" style="width:24pt;height:13.9pt" o:ole="">
            <v:imagedata r:id="rId367" o:title=""/>
          </v:shape>
          <o:OLEObject Type="Embed" ProgID="Equation.DSMT4" ShapeID="_x0000_i7288" DrawAspect="Content" ObjectID="_1801842272" r:id="rId368"/>
        </w:object>
      </w:r>
      <w:r w:rsidRPr="00BF48A8">
        <w:rPr>
          <w:rFonts w:ascii="Times New Roman" w:hAnsi="Times New Roman" w:cs="Times New Roman"/>
          <w:color w:val="000000"/>
          <w:sz w:val="24"/>
        </w:rPr>
        <w:t xml:space="preserve">.      </w:t>
      </w:r>
      <w:r w:rsidRPr="00BF48A8">
        <w:rPr>
          <w:rFonts w:ascii="Times New Roman" w:hAnsi="Times New Roman" w:cs="Times New Roman"/>
          <w:b/>
          <w:color w:val="FF0000"/>
          <w:sz w:val="24"/>
        </w:rPr>
        <w:tab/>
        <w:t>D</w:t>
      </w:r>
      <w:r w:rsidRPr="00BF48A8">
        <w:rPr>
          <w:rFonts w:ascii="Times New Roman" w:hAnsi="Times New Roman" w:cs="Times New Roman"/>
          <w:b/>
          <w:color w:val="000000"/>
          <w:sz w:val="24"/>
        </w:rPr>
        <w:t>.</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24"/>
          <w:sz w:val="24"/>
        </w:rPr>
        <w:object w:dxaOrig="540" w:dyaOrig="620" w14:anchorId="2EE0D973">
          <v:shape id="_x0000_i7289" type="#_x0000_t75" style="width:27pt;height:31.15pt" o:ole="">
            <v:imagedata r:id="rId369" o:title=""/>
          </v:shape>
          <o:OLEObject Type="Embed" ProgID="Equation.DSMT4" ShapeID="_x0000_i7289" DrawAspect="Content" ObjectID="_1801842273" r:id="rId370"/>
        </w:object>
      </w:r>
      <w:r w:rsidRPr="00BF48A8">
        <w:rPr>
          <w:rFonts w:ascii="Times New Roman" w:hAnsi="Times New Roman" w:cs="Times New Roman"/>
          <w:color w:val="000000"/>
          <w:sz w:val="24"/>
        </w:rPr>
        <w:t>.</w:t>
      </w:r>
    </w:p>
    <w:p w14:paraId="2AAB9192"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Lời giải:</w:t>
      </w:r>
    </w:p>
    <w:p w14:paraId="12FC4C15"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Chọn D</w:t>
      </w:r>
    </w:p>
    <w:p w14:paraId="73FF8463"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Thể tích khối tròn xoay xác định bởi: </w:t>
      </w:r>
      <w:r w:rsidRPr="00BF48A8">
        <w:rPr>
          <w:rFonts w:ascii="Times New Roman" w:hAnsi="Times New Roman" w:cs="Times New Roman"/>
          <w:color w:val="000000"/>
          <w:position w:val="-32"/>
          <w:sz w:val="24"/>
        </w:rPr>
        <w:object w:dxaOrig="1740" w:dyaOrig="760" w14:anchorId="0302F02A">
          <v:shape id="_x0000_i7290" type="#_x0000_t75" style="width:87pt;height:37.9pt" o:ole="">
            <v:imagedata r:id="rId371" o:title=""/>
          </v:shape>
          <o:OLEObject Type="Embed" ProgID="Equation.DSMT4" ShapeID="_x0000_i7290" DrawAspect="Content" ObjectID="_1801842274" r:id="rId372"/>
        </w:object>
      </w:r>
      <w:r w:rsidRPr="00BF48A8">
        <w:rPr>
          <w:rFonts w:ascii="Times New Roman" w:hAnsi="Times New Roman" w:cs="Times New Roman"/>
          <w:color w:val="000000"/>
          <w:position w:val="-24"/>
          <w:sz w:val="24"/>
        </w:rPr>
        <w:object w:dxaOrig="540" w:dyaOrig="620" w14:anchorId="22C43781">
          <v:shape id="_x0000_i7291" type="#_x0000_t75" style="width:27pt;height:31.15pt" o:ole="">
            <v:imagedata r:id="rId373" o:title=""/>
          </v:shape>
          <o:OLEObject Type="Embed" ProgID="Equation.DSMT4" ShapeID="_x0000_i7291" DrawAspect="Content" ObjectID="_1801842275" r:id="rId374"/>
        </w:object>
      </w:r>
      <w:r w:rsidRPr="00BF48A8">
        <w:rPr>
          <w:rFonts w:ascii="Times New Roman" w:hAnsi="Times New Roman" w:cs="Times New Roman"/>
          <w:color w:val="000000"/>
          <w:sz w:val="24"/>
        </w:rPr>
        <w:t xml:space="preserve">. </w:t>
      </w:r>
    </w:p>
    <w:p w14:paraId="2C86C419"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800080"/>
          <w:sz w:val="24"/>
        </w:rPr>
        <w:t>Câu 10.</w:t>
      </w:r>
      <w:r w:rsidRPr="00BF48A8">
        <w:rPr>
          <w:rFonts w:ascii="Times New Roman" w:hAnsi="Times New Roman" w:cs="Times New Roman"/>
          <w:color w:val="000000"/>
          <w:sz w:val="24"/>
        </w:rPr>
        <w:t xml:space="preserve"> Trong không gian </w:t>
      </w:r>
      <w:r w:rsidRPr="00BF48A8">
        <w:rPr>
          <w:rFonts w:ascii="Times New Roman" w:hAnsi="Times New Roman" w:cs="Times New Roman"/>
          <w:color w:val="000000"/>
          <w:position w:val="-10"/>
          <w:sz w:val="24"/>
        </w:rPr>
        <w:object w:dxaOrig="560" w:dyaOrig="320" w14:anchorId="5C9204D7">
          <v:shape id="_x0000_i7292" type="#_x0000_t75" style="width:28.15pt;height:16.15pt" o:ole="">
            <v:imagedata r:id="rId375" o:title=""/>
          </v:shape>
          <o:OLEObject Type="Embed" ProgID="Equation.DSMT4" ShapeID="_x0000_i7292" DrawAspect="Content" ObjectID="_1801842276" r:id="rId376"/>
        </w:object>
      </w:r>
      <w:r w:rsidRPr="00BF48A8">
        <w:rPr>
          <w:rFonts w:ascii="Times New Roman" w:hAnsi="Times New Roman" w:cs="Times New Roman"/>
          <w:color w:val="000000"/>
          <w:sz w:val="24"/>
        </w:rPr>
        <w:t xml:space="preserve">, cho mặt phẳng </w:t>
      </w:r>
      <w:r w:rsidRPr="00BF48A8">
        <w:rPr>
          <w:rFonts w:ascii="Times New Roman" w:hAnsi="Times New Roman" w:cs="Times New Roman"/>
          <w:color w:val="000000"/>
          <w:position w:val="-10"/>
          <w:sz w:val="24"/>
        </w:rPr>
        <w:object w:dxaOrig="400" w:dyaOrig="320" w14:anchorId="68D086B1">
          <v:shape id="_x0000_i7293" type="#_x0000_t75" style="width:19.9pt;height:16.15pt" o:ole="">
            <v:imagedata r:id="rId377" o:title=""/>
          </v:shape>
          <o:OLEObject Type="Embed" ProgID="Equation.DSMT4" ShapeID="_x0000_i7293" DrawAspect="Content" ObjectID="_1801842277" r:id="rId378"/>
        </w:object>
      </w:r>
      <w:r w:rsidRPr="00BF48A8">
        <w:rPr>
          <w:rFonts w:ascii="Times New Roman" w:hAnsi="Times New Roman" w:cs="Times New Roman"/>
          <w:color w:val="000000"/>
          <w:sz w:val="24"/>
        </w:rPr>
        <w:t xml:space="preserve"> có phương trình </w:t>
      </w:r>
      <w:r w:rsidRPr="00BF48A8">
        <w:rPr>
          <w:rFonts w:ascii="Times New Roman" w:hAnsi="Times New Roman" w:cs="Times New Roman"/>
          <w:color w:val="000000"/>
          <w:position w:val="-6"/>
          <w:sz w:val="24"/>
        </w:rPr>
        <w:object w:dxaOrig="1579" w:dyaOrig="279" w14:anchorId="22CC254B">
          <v:shape id="_x0000_i7294" type="#_x0000_t75" style="width:79.15pt;height:13.9pt" o:ole="">
            <v:imagedata r:id="rId379" o:title=""/>
          </v:shape>
          <o:OLEObject Type="Embed" ProgID="Equation.DSMT4" ShapeID="_x0000_i7294" DrawAspect="Content" ObjectID="_1801842278" r:id="rId380"/>
        </w:object>
      </w:r>
      <w:r w:rsidRPr="00BF48A8">
        <w:rPr>
          <w:rFonts w:ascii="Times New Roman" w:hAnsi="Times New Roman" w:cs="Times New Roman"/>
          <w:color w:val="000000"/>
          <w:sz w:val="24"/>
        </w:rPr>
        <w:t xml:space="preserve">. Mặt phẳng </w:t>
      </w:r>
      <w:r w:rsidRPr="00BF48A8">
        <w:rPr>
          <w:rFonts w:ascii="Times New Roman" w:hAnsi="Times New Roman" w:cs="Times New Roman"/>
          <w:color w:val="000000"/>
          <w:position w:val="-10"/>
          <w:sz w:val="24"/>
        </w:rPr>
        <w:object w:dxaOrig="400" w:dyaOrig="320" w14:anchorId="0CBF84CB">
          <v:shape id="_x0000_i7295" type="#_x0000_t75" style="width:19.9pt;height:16.15pt" o:ole="">
            <v:imagedata r:id="rId381" o:title=""/>
          </v:shape>
          <o:OLEObject Type="Embed" ProgID="Equation.DSMT4" ShapeID="_x0000_i7295" DrawAspect="Content" ObjectID="_1801842279" r:id="rId382"/>
        </w:object>
      </w:r>
      <w:r w:rsidRPr="00BF48A8">
        <w:rPr>
          <w:rFonts w:ascii="Times New Roman" w:hAnsi="Times New Roman" w:cs="Times New Roman"/>
          <w:color w:val="000000"/>
          <w:sz w:val="24"/>
        </w:rPr>
        <w:t xml:space="preserve"> nhận vectơ nào trong các vectơ sau làm véctơ pháp tuyến.</w:t>
      </w:r>
    </w:p>
    <w:p w14:paraId="491DCFEB"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FF"/>
          <w:sz w:val="24"/>
        </w:rPr>
        <w:tab/>
        <w:t>A.</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12"/>
          <w:sz w:val="24"/>
        </w:rPr>
        <w:object w:dxaOrig="1320" w:dyaOrig="400" w14:anchorId="2A560B5B">
          <v:shape id="_x0000_i7296" type="#_x0000_t75" style="width:66pt;height:19.9pt" o:ole="">
            <v:imagedata r:id="rId383" o:title=""/>
          </v:shape>
          <o:OLEObject Type="Embed" ProgID="Equation.DSMT4" ShapeID="_x0000_i7296" DrawAspect="Content" ObjectID="_1801842280" r:id="rId384"/>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B.</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12"/>
          <w:sz w:val="24"/>
        </w:rPr>
        <w:object w:dxaOrig="1320" w:dyaOrig="400" w14:anchorId="41FE70F5">
          <v:shape id="_x0000_i7297" type="#_x0000_t75" style="width:66pt;height:19.9pt" o:ole="">
            <v:imagedata r:id="rId385" o:title=""/>
          </v:shape>
          <o:OLEObject Type="Embed" ProgID="Equation.DSMT4" ShapeID="_x0000_i7297" DrawAspect="Content" ObjectID="_1801842281" r:id="rId386"/>
        </w:object>
      </w:r>
      <w:r w:rsidRPr="00BF48A8">
        <w:rPr>
          <w:rFonts w:ascii="Times New Roman" w:hAnsi="Times New Roman" w:cs="Times New Roman"/>
          <w:color w:val="000000"/>
          <w:sz w:val="24"/>
        </w:rPr>
        <w:t xml:space="preserve">.     </w:t>
      </w:r>
      <w:r w:rsidRPr="00BF48A8">
        <w:rPr>
          <w:rFonts w:ascii="Times New Roman" w:hAnsi="Times New Roman" w:cs="Times New Roman"/>
          <w:b/>
          <w:color w:val="FF0000"/>
          <w:sz w:val="24"/>
        </w:rPr>
        <w:tab/>
        <w:t>C</w:t>
      </w:r>
      <w:r w:rsidRPr="00BF48A8">
        <w:rPr>
          <w:rFonts w:ascii="Times New Roman" w:hAnsi="Times New Roman" w:cs="Times New Roman"/>
          <w:b/>
          <w:color w:val="000000"/>
          <w:sz w:val="24"/>
        </w:rPr>
        <w:t>.</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12"/>
          <w:sz w:val="24"/>
        </w:rPr>
        <w:object w:dxaOrig="1180" w:dyaOrig="400" w14:anchorId="59404B1B">
          <v:shape id="_x0000_i7298" type="#_x0000_t75" style="width:58.9pt;height:19.9pt" o:ole="">
            <v:imagedata r:id="rId387" o:title=""/>
          </v:shape>
          <o:OLEObject Type="Embed" ProgID="Equation.DSMT4" ShapeID="_x0000_i7298" DrawAspect="Content" ObjectID="_1801842282" r:id="rId388"/>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D.</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12"/>
          <w:sz w:val="24"/>
        </w:rPr>
        <w:object w:dxaOrig="1320" w:dyaOrig="400" w14:anchorId="128E3E6D">
          <v:shape id="_x0000_i7299" type="#_x0000_t75" style="width:66pt;height:19.9pt" o:ole="">
            <v:imagedata r:id="rId389" o:title=""/>
          </v:shape>
          <o:OLEObject Type="Embed" ProgID="Equation.DSMT4" ShapeID="_x0000_i7299" DrawAspect="Content" ObjectID="_1801842283" r:id="rId390"/>
        </w:object>
      </w:r>
      <w:r w:rsidRPr="00BF48A8">
        <w:rPr>
          <w:rFonts w:ascii="Times New Roman" w:hAnsi="Times New Roman" w:cs="Times New Roman"/>
          <w:color w:val="000000"/>
          <w:sz w:val="24"/>
        </w:rPr>
        <w:t>.</w:t>
      </w:r>
    </w:p>
    <w:p w14:paraId="17BE463C"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Lời giải:</w:t>
      </w:r>
    </w:p>
    <w:p w14:paraId="799939CB"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Chọn C</w:t>
      </w:r>
    </w:p>
    <w:p w14:paraId="064B2453"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lastRenderedPageBreak/>
        <w:t xml:space="preserve">Mặt phẳng </w:t>
      </w:r>
      <w:r w:rsidRPr="00BF48A8">
        <w:rPr>
          <w:rFonts w:ascii="Times New Roman" w:hAnsi="Times New Roman" w:cs="Times New Roman"/>
          <w:color w:val="000000"/>
          <w:position w:val="-10"/>
          <w:sz w:val="24"/>
        </w:rPr>
        <w:object w:dxaOrig="400" w:dyaOrig="320" w14:anchorId="75FD997C">
          <v:shape id="_x0000_i7300" type="#_x0000_t75" style="width:19.9pt;height:16.15pt" o:ole="">
            <v:imagedata r:id="rId391" o:title=""/>
          </v:shape>
          <o:OLEObject Type="Embed" ProgID="Equation.DSMT4" ShapeID="_x0000_i7300" DrawAspect="Content" ObjectID="_1801842284" r:id="rId392"/>
        </w:object>
      </w:r>
      <w:r w:rsidRPr="00BF48A8">
        <w:rPr>
          <w:rFonts w:ascii="Times New Roman" w:hAnsi="Times New Roman" w:cs="Times New Roman"/>
          <w:color w:val="000000"/>
          <w:sz w:val="24"/>
        </w:rPr>
        <w:t xml:space="preserve"> có một véctơ pháp tuyến là </w:t>
      </w:r>
      <w:r w:rsidRPr="00BF48A8">
        <w:rPr>
          <w:rFonts w:ascii="Times New Roman" w:hAnsi="Times New Roman" w:cs="Times New Roman"/>
          <w:color w:val="000000"/>
          <w:position w:val="-10"/>
          <w:sz w:val="24"/>
        </w:rPr>
        <w:object w:dxaOrig="1400" w:dyaOrig="320" w14:anchorId="1CF62B9A">
          <v:shape id="_x0000_i7301" type="#_x0000_t75" style="width:70.15pt;height:16.15pt" o:ole="">
            <v:imagedata r:id="rId393" o:title=""/>
          </v:shape>
          <o:OLEObject Type="Embed" ProgID="Equation.DSMT4" ShapeID="_x0000_i7301" DrawAspect="Content" ObjectID="_1801842285" r:id="rId394"/>
        </w:object>
      </w:r>
      <w:r w:rsidRPr="00BF48A8">
        <w:rPr>
          <w:rFonts w:ascii="Times New Roman" w:hAnsi="Times New Roman" w:cs="Times New Roman"/>
          <w:color w:val="000000"/>
          <w:sz w:val="24"/>
        </w:rPr>
        <w:t>.</w:t>
      </w:r>
    </w:p>
    <w:p w14:paraId="0BBD3622"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Do đó, mặt phẳng </w:t>
      </w:r>
      <w:r w:rsidRPr="00BF48A8">
        <w:rPr>
          <w:rFonts w:ascii="Times New Roman" w:hAnsi="Times New Roman" w:cs="Times New Roman"/>
          <w:color w:val="000000"/>
          <w:position w:val="-10"/>
          <w:sz w:val="24"/>
        </w:rPr>
        <w:object w:dxaOrig="400" w:dyaOrig="320" w14:anchorId="2AF368AC">
          <v:shape id="_x0000_i7302" type="#_x0000_t75" style="width:19.9pt;height:16.15pt" o:ole="">
            <v:imagedata r:id="rId395" o:title=""/>
          </v:shape>
          <o:OLEObject Type="Embed" ProgID="Equation.DSMT4" ShapeID="_x0000_i7302" DrawAspect="Content" ObjectID="_1801842286" r:id="rId396"/>
        </w:object>
      </w:r>
      <w:r w:rsidRPr="00BF48A8">
        <w:rPr>
          <w:rFonts w:ascii="Times New Roman" w:hAnsi="Times New Roman" w:cs="Times New Roman"/>
          <w:color w:val="000000"/>
          <w:sz w:val="24"/>
        </w:rPr>
        <w:t xml:space="preserve"> cũng nhận vectơ </w:t>
      </w:r>
      <w:r w:rsidRPr="00BF48A8">
        <w:rPr>
          <w:rFonts w:ascii="Times New Roman" w:hAnsi="Times New Roman" w:cs="Times New Roman"/>
          <w:color w:val="000000"/>
          <w:position w:val="-12"/>
          <w:sz w:val="24"/>
        </w:rPr>
        <w:object w:dxaOrig="1180" w:dyaOrig="400" w14:anchorId="57034B06">
          <v:shape id="_x0000_i7303" type="#_x0000_t75" style="width:58.9pt;height:19.9pt" o:ole="">
            <v:imagedata r:id="rId397" o:title=""/>
          </v:shape>
          <o:OLEObject Type="Embed" ProgID="Equation.DSMT4" ShapeID="_x0000_i7303" DrawAspect="Content" ObjectID="_1801842287" r:id="rId398"/>
        </w:object>
      </w:r>
      <w:r w:rsidRPr="00BF48A8">
        <w:rPr>
          <w:rFonts w:ascii="Times New Roman" w:hAnsi="Times New Roman" w:cs="Times New Roman"/>
          <w:color w:val="000000"/>
          <w:sz w:val="24"/>
        </w:rPr>
        <w:t xml:space="preserve"> làm véctơ pháp tuyến. </w:t>
      </w:r>
    </w:p>
    <w:p w14:paraId="74D26FBE"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800080"/>
          <w:sz w:val="24"/>
        </w:rPr>
        <w:t>Câu 11.</w:t>
      </w:r>
      <w:r w:rsidRPr="00BF48A8">
        <w:rPr>
          <w:rFonts w:ascii="Times New Roman" w:hAnsi="Times New Roman" w:cs="Times New Roman"/>
          <w:color w:val="000000"/>
          <w:sz w:val="24"/>
        </w:rPr>
        <w:t xml:space="preserve"> Trong không gian </w:t>
      </w:r>
      <w:r w:rsidRPr="00BF48A8">
        <w:rPr>
          <w:rFonts w:ascii="Times New Roman" w:hAnsi="Times New Roman" w:cs="Times New Roman"/>
          <w:color w:val="000000"/>
          <w:position w:val="-10"/>
          <w:sz w:val="24"/>
        </w:rPr>
        <w:object w:dxaOrig="560" w:dyaOrig="320" w14:anchorId="34621C64">
          <v:shape id="_x0000_i7304" type="#_x0000_t75" style="width:28.15pt;height:16.15pt" o:ole="">
            <v:imagedata r:id="rId399" o:title=""/>
          </v:shape>
          <o:OLEObject Type="Embed" ProgID="Equation.DSMT4" ShapeID="_x0000_i7304" DrawAspect="Content" ObjectID="_1801842288" r:id="rId400"/>
        </w:object>
      </w:r>
      <w:r w:rsidRPr="00BF48A8">
        <w:rPr>
          <w:rFonts w:ascii="Times New Roman" w:hAnsi="Times New Roman" w:cs="Times New Roman"/>
          <w:color w:val="000000"/>
          <w:sz w:val="24"/>
        </w:rPr>
        <w:t xml:space="preserve">, viết phương trình mặt phẳng </w:t>
      </w:r>
      <w:r w:rsidRPr="00BF48A8">
        <w:rPr>
          <w:rFonts w:ascii="Times New Roman" w:hAnsi="Times New Roman" w:cs="Times New Roman"/>
          <w:color w:val="000000"/>
          <w:position w:val="-10"/>
          <w:sz w:val="24"/>
        </w:rPr>
        <w:object w:dxaOrig="400" w:dyaOrig="320" w14:anchorId="32E801CB">
          <v:shape id="_x0000_i7305" type="#_x0000_t75" style="width:19.9pt;height:16.15pt" o:ole="">
            <v:imagedata r:id="rId401" o:title=""/>
          </v:shape>
          <o:OLEObject Type="Embed" ProgID="Equation.DSMT4" ShapeID="_x0000_i7305" DrawAspect="Content" ObjectID="_1801842289" r:id="rId402"/>
        </w:object>
      </w:r>
      <w:r w:rsidRPr="00BF48A8">
        <w:rPr>
          <w:rFonts w:ascii="Times New Roman" w:hAnsi="Times New Roman" w:cs="Times New Roman"/>
          <w:color w:val="000000"/>
          <w:sz w:val="24"/>
        </w:rPr>
        <w:t xml:space="preserve"> đi qua điểm </w:t>
      </w:r>
      <w:r w:rsidRPr="00BF48A8">
        <w:rPr>
          <w:rFonts w:ascii="Times New Roman" w:hAnsi="Times New Roman" w:cs="Times New Roman"/>
          <w:color w:val="000000"/>
          <w:position w:val="-10"/>
          <w:sz w:val="24"/>
        </w:rPr>
        <w:object w:dxaOrig="980" w:dyaOrig="320" w14:anchorId="09999DF1">
          <v:shape id="_x0000_i7306" type="#_x0000_t75" style="width:49.15pt;height:16.15pt" o:ole="">
            <v:imagedata r:id="rId403" o:title=""/>
          </v:shape>
          <o:OLEObject Type="Embed" ProgID="Equation.DSMT4" ShapeID="_x0000_i7306" DrawAspect="Content" ObjectID="_1801842290" r:id="rId404"/>
        </w:object>
      </w:r>
      <w:r w:rsidRPr="00BF48A8">
        <w:rPr>
          <w:rFonts w:ascii="Times New Roman" w:hAnsi="Times New Roman" w:cs="Times New Roman"/>
          <w:color w:val="000000"/>
          <w:sz w:val="24"/>
        </w:rPr>
        <w:t xml:space="preserve"> và nhận vectơ </w:t>
      </w:r>
      <w:r w:rsidRPr="00BF48A8">
        <w:rPr>
          <w:rFonts w:ascii="Times New Roman" w:hAnsi="Times New Roman" w:cs="Times New Roman"/>
          <w:color w:val="000000"/>
          <w:position w:val="-10"/>
          <w:sz w:val="24"/>
        </w:rPr>
        <w:object w:dxaOrig="1359" w:dyaOrig="320" w14:anchorId="654CEE2E">
          <v:shape id="_x0000_i7307" type="#_x0000_t75" style="width:67.9pt;height:16.15pt" o:ole="">
            <v:imagedata r:id="rId405" o:title=""/>
          </v:shape>
          <o:OLEObject Type="Embed" ProgID="Equation.DSMT4" ShapeID="_x0000_i7307" DrawAspect="Content" ObjectID="_1801842291" r:id="rId406"/>
        </w:object>
      </w:r>
      <w:r w:rsidRPr="00BF48A8">
        <w:rPr>
          <w:rFonts w:ascii="Times New Roman" w:hAnsi="Times New Roman" w:cs="Times New Roman"/>
          <w:color w:val="000000"/>
          <w:sz w:val="24"/>
        </w:rPr>
        <w:t xml:space="preserve"> làm véctơ pháp tuyến.</w:t>
      </w:r>
    </w:p>
    <w:p w14:paraId="4815D178"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FF"/>
          <w:sz w:val="24"/>
        </w:rPr>
        <w:tab/>
        <w:t>A.</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10"/>
          <w:sz w:val="24"/>
        </w:rPr>
        <w:object w:dxaOrig="2000" w:dyaOrig="320" w14:anchorId="535A4D6D">
          <v:shape id="_x0000_i7308" type="#_x0000_t75" style="width:100.15pt;height:16.15pt" o:ole="">
            <v:imagedata r:id="rId407" o:title=""/>
          </v:shape>
          <o:OLEObject Type="Embed" ProgID="Equation.DSMT4" ShapeID="_x0000_i7308" DrawAspect="Content" ObjectID="_1801842292" r:id="rId408"/>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B.</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10"/>
          <w:sz w:val="24"/>
        </w:rPr>
        <w:object w:dxaOrig="1860" w:dyaOrig="320" w14:anchorId="4A592BF5">
          <v:shape id="_x0000_i7309" type="#_x0000_t75" style="width:93pt;height:16.15pt" o:ole="">
            <v:imagedata r:id="rId409" o:title=""/>
          </v:shape>
          <o:OLEObject Type="Embed" ProgID="Equation.DSMT4" ShapeID="_x0000_i7309" DrawAspect="Content" ObjectID="_1801842293" r:id="rId410"/>
        </w:object>
      </w:r>
      <w:r w:rsidRPr="00BF48A8">
        <w:rPr>
          <w:rFonts w:ascii="Times New Roman" w:hAnsi="Times New Roman" w:cs="Times New Roman"/>
          <w:color w:val="000000"/>
          <w:sz w:val="24"/>
        </w:rPr>
        <w:t>.</w:t>
      </w:r>
    </w:p>
    <w:p w14:paraId="0811D5C5"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FF"/>
          <w:sz w:val="24"/>
        </w:rPr>
        <w:tab/>
        <w:t>C.</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10"/>
          <w:sz w:val="24"/>
        </w:rPr>
        <w:object w:dxaOrig="1880" w:dyaOrig="320" w14:anchorId="59F83C48">
          <v:shape id="_x0000_i7310" type="#_x0000_t75" style="width:94.15pt;height:16.15pt" o:ole="">
            <v:imagedata r:id="rId411" o:title=""/>
          </v:shape>
          <o:OLEObject Type="Embed" ProgID="Equation.DSMT4" ShapeID="_x0000_i7310" DrawAspect="Content" ObjectID="_1801842294" r:id="rId412"/>
        </w:object>
      </w:r>
      <w:r w:rsidRPr="00BF48A8">
        <w:rPr>
          <w:rFonts w:ascii="Times New Roman" w:hAnsi="Times New Roman" w:cs="Times New Roman"/>
          <w:color w:val="000000"/>
          <w:sz w:val="24"/>
        </w:rPr>
        <w:t xml:space="preserve">.      </w:t>
      </w:r>
      <w:r w:rsidRPr="00BF48A8">
        <w:rPr>
          <w:rFonts w:ascii="Times New Roman" w:hAnsi="Times New Roman" w:cs="Times New Roman"/>
          <w:b/>
          <w:color w:val="FF0000"/>
          <w:sz w:val="24"/>
        </w:rPr>
        <w:tab/>
        <w:t>D</w:t>
      </w:r>
      <w:r w:rsidRPr="00BF48A8">
        <w:rPr>
          <w:rFonts w:ascii="Times New Roman" w:hAnsi="Times New Roman" w:cs="Times New Roman"/>
          <w:b/>
          <w:color w:val="000000"/>
          <w:sz w:val="24"/>
        </w:rPr>
        <w:t>.</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10"/>
          <w:sz w:val="24"/>
        </w:rPr>
        <w:object w:dxaOrig="1880" w:dyaOrig="320" w14:anchorId="232D6DAD">
          <v:shape id="_x0000_i7311" type="#_x0000_t75" style="width:94.15pt;height:16.15pt" o:ole="">
            <v:imagedata r:id="rId413" o:title=""/>
          </v:shape>
          <o:OLEObject Type="Embed" ProgID="Equation.DSMT4" ShapeID="_x0000_i7311" DrawAspect="Content" ObjectID="_1801842295" r:id="rId414"/>
        </w:object>
      </w:r>
      <w:r w:rsidRPr="00BF48A8">
        <w:rPr>
          <w:rFonts w:ascii="Times New Roman" w:hAnsi="Times New Roman" w:cs="Times New Roman"/>
          <w:color w:val="000000"/>
          <w:sz w:val="24"/>
        </w:rPr>
        <w:t>.</w:t>
      </w:r>
    </w:p>
    <w:p w14:paraId="2F428CA2"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Lời giải:</w:t>
      </w:r>
    </w:p>
    <w:p w14:paraId="2719E0D2"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Chọn D</w:t>
      </w:r>
    </w:p>
    <w:p w14:paraId="26D29415"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Mặt phẳng </w:t>
      </w:r>
      <w:r w:rsidRPr="00BF48A8">
        <w:rPr>
          <w:rFonts w:ascii="Times New Roman" w:hAnsi="Times New Roman" w:cs="Times New Roman"/>
          <w:color w:val="000000"/>
          <w:position w:val="-10"/>
          <w:sz w:val="24"/>
        </w:rPr>
        <w:object w:dxaOrig="400" w:dyaOrig="320" w14:anchorId="20D53F52">
          <v:shape id="_x0000_i7312" type="#_x0000_t75" style="width:19.9pt;height:16.15pt" o:ole="">
            <v:imagedata r:id="rId415" o:title=""/>
          </v:shape>
          <o:OLEObject Type="Embed" ProgID="Equation.DSMT4" ShapeID="_x0000_i7312" DrawAspect="Content" ObjectID="_1801842296" r:id="rId416"/>
        </w:object>
      </w:r>
      <w:r w:rsidRPr="00BF48A8">
        <w:rPr>
          <w:rFonts w:ascii="Times New Roman" w:hAnsi="Times New Roman" w:cs="Times New Roman"/>
          <w:color w:val="000000"/>
          <w:sz w:val="24"/>
        </w:rPr>
        <w:t xml:space="preserve"> có phương trình là:</w:t>
      </w:r>
    </w:p>
    <w:p w14:paraId="7787C184"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10"/>
          <w:sz w:val="24"/>
        </w:rPr>
        <w:object w:dxaOrig="5140" w:dyaOrig="320" w14:anchorId="2FEAEC7B">
          <v:shape id="_x0000_i7313" type="#_x0000_t75" style="width:256.9pt;height:16.15pt" o:ole="">
            <v:imagedata r:id="rId417" o:title=""/>
          </v:shape>
          <o:OLEObject Type="Embed" ProgID="Equation.DSMT4" ShapeID="_x0000_i7313" DrawAspect="Content" ObjectID="_1801842297" r:id="rId418"/>
        </w:object>
      </w:r>
      <w:r w:rsidRPr="00BF48A8">
        <w:rPr>
          <w:rFonts w:ascii="Times New Roman" w:hAnsi="Times New Roman" w:cs="Times New Roman"/>
          <w:color w:val="000000"/>
          <w:sz w:val="24"/>
        </w:rPr>
        <w:t xml:space="preserve">. </w:t>
      </w:r>
    </w:p>
    <w:p w14:paraId="2E17E7A1"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800080"/>
          <w:sz w:val="24"/>
        </w:rPr>
        <w:t>Câu 12.</w:t>
      </w:r>
      <w:r w:rsidRPr="00BF48A8">
        <w:rPr>
          <w:rFonts w:ascii="Times New Roman" w:hAnsi="Times New Roman" w:cs="Times New Roman"/>
          <w:color w:val="000000"/>
          <w:sz w:val="24"/>
        </w:rPr>
        <w:t xml:space="preserve"> Trong không gian </w:t>
      </w:r>
      <w:r w:rsidRPr="00BF48A8">
        <w:rPr>
          <w:rFonts w:ascii="Times New Roman" w:hAnsi="Times New Roman" w:cs="Times New Roman"/>
          <w:color w:val="000000"/>
          <w:position w:val="-10"/>
          <w:sz w:val="24"/>
        </w:rPr>
        <w:object w:dxaOrig="560" w:dyaOrig="320" w14:anchorId="627EED4B">
          <v:shape id="_x0000_i7314" type="#_x0000_t75" style="width:28.15pt;height:16.15pt" o:ole="">
            <v:imagedata r:id="rId419" o:title=""/>
          </v:shape>
          <o:OLEObject Type="Embed" ProgID="Equation.DSMT4" ShapeID="_x0000_i7314" DrawAspect="Content" ObjectID="_1801842298" r:id="rId420"/>
        </w:object>
      </w:r>
      <w:r w:rsidRPr="00BF48A8">
        <w:rPr>
          <w:rFonts w:ascii="Times New Roman" w:hAnsi="Times New Roman" w:cs="Times New Roman"/>
          <w:color w:val="000000"/>
          <w:sz w:val="24"/>
        </w:rPr>
        <w:t xml:space="preserve">, cho mặt phẳng </w:t>
      </w:r>
      <w:r w:rsidRPr="00BF48A8">
        <w:rPr>
          <w:rFonts w:ascii="Times New Roman" w:hAnsi="Times New Roman" w:cs="Times New Roman"/>
          <w:color w:val="000000"/>
          <w:position w:val="-10"/>
          <w:sz w:val="24"/>
        </w:rPr>
        <w:object w:dxaOrig="400" w:dyaOrig="320" w14:anchorId="3A624271">
          <v:shape id="_x0000_i7315" type="#_x0000_t75" style="width:19.9pt;height:16.15pt" o:ole="">
            <v:imagedata r:id="rId421" o:title=""/>
          </v:shape>
          <o:OLEObject Type="Embed" ProgID="Equation.DSMT4" ShapeID="_x0000_i7315" DrawAspect="Content" ObjectID="_1801842299" r:id="rId422"/>
        </w:object>
      </w:r>
      <w:r w:rsidRPr="00BF48A8">
        <w:rPr>
          <w:rFonts w:ascii="Times New Roman" w:hAnsi="Times New Roman" w:cs="Times New Roman"/>
          <w:color w:val="000000"/>
          <w:sz w:val="24"/>
        </w:rPr>
        <w:t xml:space="preserve"> có phương trình </w:t>
      </w:r>
      <w:r w:rsidRPr="00BF48A8">
        <w:rPr>
          <w:rFonts w:ascii="Times New Roman" w:hAnsi="Times New Roman" w:cs="Times New Roman"/>
          <w:color w:val="000000"/>
          <w:position w:val="-10"/>
          <w:sz w:val="24"/>
        </w:rPr>
        <w:object w:dxaOrig="2180" w:dyaOrig="320" w14:anchorId="669BCDFA">
          <v:shape id="_x0000_i7316" type="#_x0000_t75" style="width:109.15pt;height:16.15pt" o:ole="">
            <v:imagedata r:id="rId423" o:title=""/>
          </v:shape>
          <o:OLEObject Type="Embed" ProgID="Equation.DSMT4" ShapeID="_x0000_i7316" DrawAspect="Content" ObjectID="_1801842300" r:id="rId424"/>
        </w:object>
      </w:r>
      <w:r w:rsidRPr="00BF48A8">
        <w:rPr>
          <w:rFonts w:ascii="Times New Roman" w:hAnsi="Times New Roman" w:cs="Times New Roman"/>
          <w:color w:val="000000"/>
          <w:sz w:val="24"/>
        </w:rPr>
        <w:t xml:space="preserve">. Điểm nào trong các điểm sau thuộc mặt phẳng </w:t>
      </w:r>
      <w:r w:rsidRPr="00BF48A8">
        <w:rPr>
          <w:rFonts w:ascii="Times New Roman" w:hAnsi="Times New Roman" w:cs="Times New Roman"/>
          <w:color w:val="000000"/>
          <w:position w:val="-10"/>
          <w:sz w:val="24"/>
        </w:rPr>
        <w:object w:dxaOrig="400" w:dyaOrig="320" w14:anchorId="0239E35D">
          <v:shape id="_x0000_i7317" type="#_x0000_t75" style="width:19.9pt;height:16.15pt" o:ole="">
            <v:imagedata r:id="rId425" o:title=""/>
          </v:shape>
          <o:OLEObject Type="Embed" ProgID="Equation.DSMT4" ShapeID="_x0000_i7317" DrawAspect="Content" ObjectID="_1801842301" r:id="rId426"/>
        </w:object>
      </w:r>
      <w:r w:rsidRPr="00BF48A8">
        <w:rPr>
          <w:rFonts w:ascii="Times New Roman" w:hAnsi="Times New Roman" w:cs="Times New Roman"/>
          <w:color w:val="000000"/>
          <w:sz w:val="24"/>
        </w:rPr>
        <w:t>?</w:t>
      </w:r>
    </w:p>
    <w:p w14:paraId="661DDCEF" w14:textId="77777777" w:rsidR="00BA10DD" w:rsidRDefault="00BA10DD" w:rsidP="00BA10DD">
      <w:pPr>
        <w:tabs>
          <w:tab w:val="left" w:pos="992"/>
          <w:tab w:val="left" w:pos="3402"/>
          <w:tab w:val="left" w:pos="5669"/>
          <w:tab w:val="left" w:pos="7937"/>
        </w:tabs>
        <w:spacing w:after="0" w:line="240" w:lineRule="auto"/>
        <w:ind w:left="25"/>
        <w:rPr>
          <w:rFonts w:ascii="Times New Roman" w:hAnsi="Times New Roman" w:cs="Times New Roman"/>
          <w:color w:val="000000"/>
          <w:sz w:val="24"/>
        </w:rPr>
      </w:pPr>
      <w:r w:rsidRPr="00BF48A8">
        <w:rPr>
          <w:rFonts w:ascii="Times New Roman" w:hAnsi="Times New Roman" w:cs="Times New Roman"/>
          <w:b/>
          <w:color w:val="FF0000"/>
          <w:sz w:val="24"/>
        </w:rPr>
        <w:tab/>
        <w:t>A</w:t>
      </w:r>
      <w:r w:rsidRPr="00BF48A8">
        <w:rPr>
          <w:rFonts w:ascii="Times New Roman" w:hAnsi="Times New Roman" w:cs="Times New Roman"/>
          <w:b/>
          <w:color w:val="000000"/>
          <w:sz w:val="24"/>
        </w:rPr>
        <w:t>.</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10"/>
          <w:sz w:val="24"/>
        </w:rPr>
        <w:object w:dxaOrig="1060" w:dyaOrig="320" w14:anchorId="01D41DB6">
          <v:shape id="_x0000_i7318" type="#_x0000_t75" style="width:52.9pt;height:16.15pt" o:ole="">
            <v:imagedata r:id="rId427" o:title=""/>
          </v:shape>
          <o:OLEObject Type="Embed" ProgID="Equation.DSMT4" ShapeID="_x0000_i7318" DrawAspect="Content" ObjectID="_1801842302" r:id="rId428"/>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B.</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10"/>
          <w:sz w:val="24"/>
        </w:rPr>
        <w:object w:dxaOrig="1100" w:dyaOrig="320" w14:anchorId="41848811">
          <v:shape id="_x0000_i7319" type="#_x0000_t75" style="width:55.15pt;height:16.15pt" o:ole="">
            <v:imagedata r:id="rId429" o:title=""/>
          </v:shape>
          <o:OLEObject Type="Embed" ProgID="Equation.DSMT4" ShapeID="_x0000_i7319" DrawAspect="Content" ObjectID="_1801842303" r:id="rId430"/>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C.</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10"/>
          <w:sz w:val="24"/>
        </w:rPr>
        <w:object w:dxaOrig="1100" w:dyaOrig="320" w14:anchorId="1464C073">
          <v:shape id="_x0000_i7320" type="#_x0000_t75" style="width:55.15pt;height:16.15pt" o:ole="">
            <v:imagedata r:id="rId431" o:title=""/>
          </v:shape>
          <o:OLEObject Type="Embed" ProgID="Equation.DSMT4" ShapeID="_x0000_i7320" DrawAspect="Content" ObjectID="_1801842304" r:id="rId432"/>
        </w:object>
      </w:r>
      <w:r w:rsidRPr="00BF48A8">
        <w:rPr>
          <w:rFonts w:ascii="Times New Roman" w:hAnsi="Times New Roman" w:cs="Times New Roman"/>
          <w:color w:val="000000"/>
          <w:sz w:val="24"/>
        </w:rPr>
        <w:t xml:space="preserve">.      </w:t>
      </w:r>
      <w:r w:rsidRPr="00BF48A8">
        <w:rPr>
          <w:rFonts w:ascii="Times New Roman" w:hAnsi="Times New Roman" w:cs="Times New Roman"/>
          <w:b/>
          <w:color w:val="0000FF"/>
          <w:sz w:val="24"/>
        </w:rPr>
        <w:tab/>
        <w:t>D.</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10"/>
          <w:sz w:val="24"/>
        </w:rPr>
        <w:object w:dxaOrig="1200" w:dyaOrig="320" w14:anchorId="7837CA86">
          <v:shape id="_x0000_i7321" type="#_x0000_t75" style="width:60pt;height:16.15pt" o:ole="">
            <v:imagedata r:id="rId433" o:title=""/>
          </v:shape>
          <o:OLEObject Type="Embed" ProgID="Equation.DSMT4" ShapeID="_x0000_i7321" DrawAspect="Content" ObjectID="_1801842305" r:id="rId434"/>
        </w:object>
      </w:r>
      <w:r w:rsidRPr="00BF48A8">
        <w:rPr>
          <w:rFonts w:ascii="Times New Roman" w:hAnsi="Times New Roman" w:cs="Times New Roman"/>
          <w:color w:val="000000"/>
          <w:sz w:val="24"/>
        </w:rPr>
        <w:t>.</w:t>
      </w:r>
    </w:p>
    <w:p w14:paraId="22B1A7AD"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Lời giải:</w:t>
      </w:r>
    </w:p>
    <w:p w14:paraId="147A4C13"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Chọn A</w:t>
      </w:r>
    </w:p>
    <w:p w14:paraId="32C53F88"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Thay tọa độ các điểm vào phương trình mặt phẳng </w:t>
      </w:r>
      <w:r w:rsidRPr="00BF48A8">
        <w:rPr>
          <w:rFonts w:ascii="Times New Roman" w:hAnsi="Times New Roman" w:cs="Times New Roman"/>
          <w:color w:val="000000"/>
          <w:position w:val="-10"/>
          <w:sz w:val="24"/>
        </w:rPr>
        <w:object w:dxaOrig="400" w:dyaOrig="320" w14:anchorId="0F617337">
          <v:shape id="_x0000_i7322" type="#_x0000_t75" style="width:19.9pt;height:16.15pt" o:ole="">
            <v:imagedata r:id="rId435" o:title=""/>
          </v:shape>
          <o:OLEObject Type="Embed" ProgID="Equation.DSMT4" ShapeID="_x0000_i7322" DrawAspect="Content" ObjectID="_1801842306" r:id="rId436"/>
        </w:object>
      </w:r>
      <w:r w:rsidRPr="00BF48A8">
        <w:rPr>
          <w:rFonts w:ascii="Times New Roman" w:hAnsi="Times New Roman" w:cs="Times New Roman"/>
          <w:color w:val="000000"/>
          <w:sz w:val="24"/>
        </w:rPr>
        <w:t xml:space="preserve">ta thấy chỉ có điểm </w:t>
      </w:r>
      <w:r w:rsidRPr="00BF48A8">
        <w:rPr>
          <w:rFonts w:ascii="Times New Roman" w:hAnsi="Times New Roman" w:cs="Times New Roman"/>
          <w:color w:val="000000"/>
          <w:position w:val="-10"/>
          <w:sz w:val="24"/>
        </w:rPr>
        <w:object w:dxaOrig="1060" w:dyaOrig="320" w14:anchorId="288DB443">
          <v:shape id="_x0000_i7323" type="#_x0000_t75" style="width:52.9pt;height:16.15pt" o:ole="">
            <v:imagedata r:id="rId437" o:title=""/>
          </v:shape>
          <o:OLEObject Type="Embed" ProgID="Equation.DSMT4" ShapeID="_x0000_i7323" DrawAspect="Content" ObjectID="_1801842307" r:id="rId438"/>
        </w:object>
      </w:r>
      <w:r w:rsidRPr="00BF48A8">
        <w:rPr>
          <w:rFonts w:ascii="Times New Roman" w:hAnsi="Times New Roman" w:cs="Times New Roman"/>
          <w:color w:val="000000"/>
          <w:sz w:val="24"/>
        </w:rPr>
        <w:t xml:space="preserve"> thỏa mãn.</w:t>
      </w:r>
    </w:p>
    <w:p w14:paraId="54231AF3"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PHẦN II. Câu trắc nghiệm đúng sai.</w:t>
      </w:r>
    </w:p>
    <w:p w14:paraId="61CDAE3F"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800080"/>
          <w:sz w:val="24"/>
        </w:rPr>
        <w:t>Câu 1.</w:t>
      </w:r>
      <w:r w:rsidRPr="00BF48A8">
        <w:rPr>
          <w:rFonts w:ascii="Times New Roman" w:hAnsi="Times New Roman" w:cs="Times New Roman"/>
          <w:color w:val="000000"/>
          <w:sz w:val="24"/>
        </w:rPr>
        <w:t xml:space="preserve"> Cho các hàm số </w:t>
      </w:r>
      <w:r w:rsidRPr="00BF48A8">
        <w:rPr>
          <w:rFonts w:ascii="Times New Roman" w:hAnsi="Times New Roman" w:cs="Times New Roman"/>
          <w:color w:val="000000"/>
          <w:position w:val="-10"/>
          <w:sz w:val="24"/>
        </w:rPr>
        <w:object w:dxaOrig="1020" w:dyaOrig="320" w14:anchorId="5F49396B">
          <v:shape id="_x0000_i7324" type="#_x0000_t75" style="width:51pt;height:16.15pt" o:ole="">
            <v:imagedata r:id="rId439" o:title=""/>
          </v:shape>
          <o:OLEObject Type="Embed" ProgID="Equation.DSMT4" ShapeID="_x0000_i7324" DrawAspect="Content" ObjectID="_1801842308" r:id="rId440"/>
        </w:object>
      </w:r>
      <w:r w:rsidRPr="00BF48A8">
        <w:rPr>
          <w:rFonts w:ascii="Times New Roman" w:hAnsi="Times New Roman" w:cs="Times New Roman"/>
          <w:color w:val="000000"/>
          <w:sz w:val="24"/>
        </w:rPr>
        <w:t xml:space="preserve"> liên tục trên đoạn </w:t>
      </w:r>
      <w:r w:rsidRPr="00BF48A8">
        <w:rPr>
          <w:rFonts w:ascii="Times New Roman" w:hAnsi="Times New Roman" w:cs="Times New Roman"/>
          <w:color w:val="000000"/>
          <w:position w:val="-10"/>
          <w:sz w:val="24"/>
        </w:rPr>
        <w:object w:dxaOrig="680" w:dyaOrig="320" w14:anchorId="172C97DD">
          <v:shape id="_x0000_i7325" type="#_x0000_t75" style="width:34.15pt;height:16.15pt" o:ole="">
            <v:imagedata r:id="rId441" o:title=""/>
          </v:shape>
          <o:OLEObject Type="Embed" ProgID="Equation.DSMT4" ShapeID="_x0000_i7325" DrawAspect="Content" ObjectID="_1801842309" r:id="rId442"/>
        </w:object>
      </w:r>
      <w:r w:rsidRPr="00BF48A8">
        <w:rPr>
          <w:rFonts w:ascii="Times New Roman" w:hAnsi="Times New Roman" w:cs="Times New Roman"/>
          <w:color w:val="000000"/>
          <w:sz w:val="24"/>
        </w:rPr>
        <w:t xml:space="preserve"> thỏa mãn </w:t>
      </w:r>
      <w:r w:rsidRPr="00BF48A8">
        <w:rPr>
          <w:rFonts w:ascii="Times New Roman" w:hAnsi="Times New Roman" w:cs="Times New Roman"/>
          <w:color w:val="000000"/>
          <w:position w:val="-30"/>
          <w:sz w:val="24"/>
        </w:rPr>
        <w:object w:dxaOrig="2400" w:dyaOrig="740" w14:anchorId="24CAB288">
          <v:shape id="_x0000_i7326" type="#_x0000_t75" style="width:120pt;height:37.15pt" o:ole="">
            <v:imagedata r:id="rId443" o:title=""/>
          </v:shape>
          <o:OLEObject Type="Embed" ProgID="Equation.DSMT4" ShapeID="_x0000_i7326" DrawAspect="Content" ObjectID="_1801842310" r:id="rId444"/>
        </w:objec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30"/>
          <w:sz w:val="24"/>
        </w:rPr>
        <w:object w:dxaOrig="2700" w:dyaOrig="740" w14:anchorId="0F2FDC8F">
          <v:shape id="_x0000_i7327" type="#_x0000_t75" style="width:135pt;height:37.15pt" o:ole="">
            <v:imagedata r:id="rId445" o:title=""/>
          </v:shape>
          <o:OLEObject Type="Embed" ProgID="Equation.DSMT4" ShapeID="_x0000_i7327" DrawAspect="Content" ObjectID="_1801842311" r:id="rId446"/>
        </w:object>
      </w:r>
      <w:r w:rsidRPr="00BF48A8">
        <w:rPr>
          <w:rFonts w:ascii="Times New Roman" w:hAnsi="Times New Roman" w:cs="Times New Roman"/>
          <w:color w:val="000000"/>
          <w:sz w:val="24"/>
        </w:rPr>
        <w:t xml:space="preserve"> và </w:t>
      </w:r>
      <w:r w:rsidRPr="00BF48A8">
        <w:rPr>
          <w:rFonts w:ascii="Times New Roman" w:hAnsi="Times New Roman" w:cs="Times New Roman"/>
          <w:color w:val="000000"/>
          <w:position w:val="-30"/>
          <w:sz w:val="24"/>
        </w:rPr>
        <w:object w:dxaOrig="1400" w:dyaOrig="740" w14:anchorId="3A2D0290">
          <v:shape id="_x0000_i7328" type="#_x0000_t75" style="width:70.15pt;height:37.15pt" o:ole="">
            <v:imagedata r:id="rId447" o:title=""/>
          </v:shape>
          <o:OLEObject Type="Embed" ProgID="Equation.DSMT4" ShapeID="_x0000_i7328" DrawAspect="Content" ObjectID="_1801842312" r:id="rId448"/>
        </w:object>
      </w:r>
      <w:r w:rsidRPr="00BF48A8">
        <w:rPr>
          <w:rFonts w:ascii="Times New Roman" w:hAnsi="Times New Roman" w:cs="Times New Roman"/>
          <w:color w:val="000000"/>
          <w:sz w:val="24"/>
        </w:rPr>
        <w:t xml:space="preserve">. Xét tính đúng-sai của các khẳng định sau. </w:t>
      </w:r>
    </w:p>
    <w:p w14:paraId="2AA29C27" w14:textId="77777777" w:rsidR="00BA10DD" w:rsidRPr="00BF48A8" w:rsidRDefault="00BA10DD" w:rsidP="00BA10DD">
      <w:pPr>
        <w:spacing w:after="0" w:line="240" w:lineRule="auto"/>
        <w:ind w:left="25"/>
        <w:rPr>
          <w:rFonts w:ascii="Times New Roman" w:hAnsi="Times New Roman" w:cs="Times New Roman"/>
          <w:b/>
          <w:color w:val="000000"/>
          <w:sz w:val="24"/>
        </w:rPr>
      </w:pPr>
      <w:r w:rsidRPr="00BF48A8">
        <w:rPr>
          <w:rFonts w:ascii="Times New Roman" w:hAnsi="Times New Roman" w:cs="Times New Roman"/>
          <w:b/>
          <w:color w:val="000000"/>
          <w:sz w:val="24"/>
        </w:rPr>
        <w:tab/>
        <w:t>a)</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30"/>
          <w:sz w:val="24"/>
        </w:rPr>
        <w:object w:dxaOrig="1260" w:dyaOrig="740" w14:anchorId="6BC81305">
          <v:shape id="_x0000_i7329" type="#_x0000_t75" style="width:63pt;height:37.15pt" o:ole="">
            <v:imagedata r:id="rId449" o:title=""/>
          </v:shape>
          <o:OLEObject Type="Embed" ProgID="Equation.DSMT4" ShapeID="_x0000_i7329" DrawAspect="Content" ObjectID="_1801842313" r:id="rId450"/>
        </w:object>
      </w:r>
      <w:r w:rsidRPr="00BF48A8">
        <w:rPr>
          <w:rFonts w:ascii="Times New Roman" w:hAnsi="Times New Roman" w:cs="Times New Roman"/>
          <w:color w:val="000000"/>
          <w:sz w:val="24"/>
        </w:rPr>
        <w:t>.</w:t>
      </w:r>
    </w:p>
    <w:p w14:paraId="3B4D41E9" w14:textId="77777777" w:rsidR="00BA10DD" w:rsidRPr="00BF48A8" w:rsidRDefault="00BA10DD" w:rsidP="00BA10DD">
      <w:pPr>
        <w:spacing w:after="0" w:line="240" w:lineRule="auto"/>
        <w:ind w:left="25"/>
        <w:rPr>
          <w:rFonts w:ascii="Times New Roman" w:hAnsi="Times New Roman" w:cs="Times New Roman"/>
          <w:b/>
          <w:color w:val="000000"/>
          <w:sz w:val="24"/>
        </w:rPr>
      </w:pPr>
      <w:r w:rsidRPr="00BF48A8">
        <w:rPr>
          <w:rFonts w:ascii="Times New Roman" w:hAnsi="Times New Roman" w:cs="Times New Roman"/>
          <w:b/>
          <w:color w:val="000000"/>
          <w:sz w:val="24"/>
        </w:rPr>
        <w:tab/>
        <w:t>b)</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30"/>
          <w:sz w:val="24"/>
        </w:rPr>
        <w:object w:dxaOrig="1420" w:dyaOrig="740" w14:anchorId="758E964F">
          <v:shape id="_x0000_i7330" type="#_x0000_t75" style="width:70.9pt;height:37.15pt" o:ole="">
            <v:imagedata r:id="rId451" o:title=""/>
          </v:shape>
          <o:OLEObject Type="Embed" ProgID="Equation.DSMT4" ShapeID="_x0000_i7330" DrawAspect="Content" ObjectID="_1801842314" r:id="rId452"/>
        </w:object>
      </w:r>
      <w:r w:rsidRPr="00BF48A8">
        <w:rPr>
          <w:rFonts w:ascii="Times New Roman" w:hAnsi="Times New Roman" w:cs="Times New Roman"/>
          <w:color w:val="000000"/>
          <w:sz w:val="24"/>
        </w:rPr>
        <w:t>.</w:t>
      </w:r>
    </w:p>
    <w:p w14:paraId="1DE654E6" w14:textId="77777777" w:rsidR="00BA10DD" w:rsidRPr="00BF48A8" w:rsidRDefault="00BA10DD" w:rsidP="00BA10DD">
      <w:pPr>
        <w:spacing w:after="0" w:line="240" w:lineRule="auto"/>
        <w:ind w:left="25"/>
        <w:rPr>
          <w:rFonts w:ascii="Times New Roman" w:hAnsi="Times New Roman" w:cs="Times New Roman"/>
          <w:b/>
          <w:color w:val="000000"/>
          <w:sz w:val="24"/>
        </w:rPr>
      </w:pPr>
      <w:r w:rsidRPr="00BF48A8">
        <w:rPr>
          <w:rFonts w:ascii="Times New Roman" w:hAnsi="Times New Roman" w:cs="Times New Roman"/>
          <w:b/>
          <w:color w:val="000000"/>
          <w:sz w:val="24"/>
        </w:rPr>
        <w:tab/>
        <w:t>c)</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30"/>
          <w:sz w:val="24"/>
        </w:rPr>
        <w:object w:dxaOrig="1359" w:dyaOrig="740" w14:anchorId="7A293953">
          <v:shape id="_x0000_i7331" type="#_x0000_t75" style="width:67.9pt;height:37.15pt" o:ole="">
            <v:imagedata r:id="rId453" o:title=""/>
          </v:shape>
          <o:OLEObject Type="Embed" ProgID="Equation.DSMT4" ShapeID="_x0000_i7331" DrawAspect="Content" ObjectID="_1801842315" r:id="rId454"/>
        </w:object>
      </w:r>
      <w:r w:rsidRPr="00BF48A8">
        <w:rPr>
          <w:rFonts w:ascii="Times New Roman" w:hAnsi="Times New Roman" w:cs="Times New Roman"/>
          <w:color w:val="000000"/>
          <w:sz w:val="24"/>
        </w:rPr>
        <w:t>.</w:t>
      </w:r>
    </w:p>
    <w:p w14:paraId="2853B972"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ab/>
        <w:t>d)</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30"/>
          <w:sz w:val="24"/>
        </w:rPr>
        <w:object w:dxaOrig="3019" w:dyaOrig="740" w14:anchorId="1A892342">
          <v:shape id="_x0000_i7332" type="#_x0000_t75" style="width:151.15pt;height:37.15pt" o:ole="">
            <v:imagedata r:id="rId455" o:title=""/>
          </v:shape>
          <o:OLEObject Type="Embed" ProgID="Equation.DSMT4" ShapeID="_x0000_i7332" DrawAspect="Content" ObjectID="_1801842316" r:id="rId456"/>
        </w:object>
      </w:r>
      <w:r w:rsidRPr="00BF48A8">
        <w:rPr>
          <w:rFonts w:ascii="Times New Roman" w:hAnsi="Times New Roman" w:cs="Times New Roman"/>
          <w:color w:val="000000"/>
          <w:sz w:val="24"/>
        </w:rPr>
        <w:t>.</w:t>
      </w:r>
    </w:p>
    <w:p w14:paraId="2EFE259A"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Lời giải:</w:t>
      </w:r>
    </w:p>
    <w:p w14:paraId="66F560F5"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a-sai, b-sai, c-sai, d-sai.</w:t>
      </w:r>
    </w:p>
    <w:p w14:paraId="6E9572F0"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ab/>
        <w:t>a)</w:t>
      </w:r>
      <w:r w:rsidRPr="00BF48A8">
        <w:rPr>
          <w:rFonts w:ascii="Times New Roman" w:hAnsi="Times New Roman" w:cs="Times New Roman"/>
          <w:color w:val="000000"/>
          <w:sz w:val="24"/>
        </w:rPr>
        <w:t xml:space="preserve"> Khẳng định đã cho là khẳng định sai.</w:t>
      </w:r>
    </w:p>
    <w:p w14:paraId="76675C84"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Đặt </w:t>
      </w:r>
      <w:r w:rsidRPr="00BF48A8">
        <w:rPr>
          <w:rFonts w:ascii="Times New Roman" w:hAnsi="Times New Roman" w:cs="Times New Roman"/>
          <w:color w:val="000000"/>
          <w:position w:val="-30"/>
          <w:sz w:val="24"/>
        </w:rPr>
        <w:object w:dxaOrig="2580" w:dyaOrig="740" w14:anchorId="1A1A696E">
          <v:shape id="_x0000_i7333" type="#_x0000_t75" style="width:129pt;height:37.15pt" o:ole="">
            <v:imagedata r:id="rId457" o:title=""/>
          </v:shape>
          <o:OLEObject Type="Embed" ProgID="Equation.DSMT4" ShapeID="_x0000_i7333" DrawAspect="Content" ObjectID="_1801842317" r:id="rId458"/>
        </w:object>
      </w:r>
      <w:r w:rsidRPr="00BF48A8">
        <w:rPr>
          <w:rFonts w:ascii="Times New Roman" w:hAnsi="Times New Roman" w:cs="Times New Roman"/>
          <w:color w:val="000000"/>
          <w:sz w:val="24"/>
        </w:rPr>
        <w:t>, ta có hệ phương trình:</w:t>
      </w:r>
    </w:p>
    <w:p w14:paraId="7655338E" w14:textId="77777777" w:rsidR="00BA10DD" w:rsidRPr="00BF48A8" w:rsidRDefault="00BA10DD" w:rsidP="00BA10DD">
      <w:pPr>
        <w:spacing w:after="0" w:line="240" w:lineRule="auto"/>
        <w:ind w:left="25"/>
        <w:rPr>
          <w:rFonts w:ascii="Times New Roman" w:hAnsi="Times New Roman" w:cs="Times New Roman"/>
          <w:b/>
          <w:color w:val="000000"/>
          <w:sz w:val="24"/>
        </w:rPr>
      </w:pPr>
      <w:r w:rsidRPr="00BF48A8">
        <w:rPr>
          <w:rFonts w:ascii="Times New Roman" w:hAnsi="Times New Roman" w:cs="Times New Roman"/>
          <w:color w:val="000000"/>
          <w:position w:val="-30"/>
          <w:sz w:val="24"/>
        </w:rPr>
        <w:object w:dxaOrig="1640" w:dyaOrig="720" w14:anchorId="024B5B42">
          <v:shape id="_x0000_i7334" type="#_x0000_t75" style="width:82.15pt;height:36pt" o:ole="">
            <v:imagedata r:id="rId459" o:title=""/>
          </v:shape>
          <o:OLEObject Type="Embed" ProgID="Equation.DSMT4" ShapeID="_x0000_i7334" DrawAspect="Content" ObjectID="_1801842318" r:id="rId460"/>
        </w:object>
      </w:r>
      <w:r w:rsidRPr="00BF48A8">
        <w:rPr>
          <w:rFonts w:ascii="Times New Roman" w:hAnsi="Times New Roman" w:cs="Times New Roman"/>
          <w:color w:val="000000"/>
          <w:position w:val="-30"/>
          <w:sz w:val="24"/>
        </w:rPr>
        <w:object w:dxaOrig="4060" w:dyaOrig="740" w14:anchorId="1FF8B298">
          <v:shape id="_x0000_i7335" type="#_x0000_t75" style="width:202.9pt;height:37.15pt" o:ole="">
            <v:imagedata r:id="rId461" o:title=""/>
          </v:shape>
          <o:OLEObject Type="Embed" ProgID="Equation.DSMT4" ShapeID="_x0000_i7335" DrawAspect="Content" ObjectID="_1801842319" r:id="rId462"/>
        </w:object>
      </w:r>
    </w:p>
    <w:p w14:paraId="3DA7B550"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ab/>
        <w:t>b)</w:t>
      </w:r>
      <w:r w:rsidRPr="00BF48A8">
        <w:rPr>
          <w:rFonts w:ascii="Times New Roman" w:hAnsi="Times New Roman" w:cs="Times New Roman"/>
          <w:color w:val="000000"/>
          <w:sz w:val="24"/>
        </w:rPr>
        <w:t xml:space="preserve"> Khẳng định đã cho là khẳng định sai.</w:t>
      </w:r>
    </w:p>
    <w:p w14:paraId="65E39919" w14:textId="77777777" w:rsidR="00BA10DD" w:rsidRPr="00BF48A8" w:rsidRDefault="00BA10DD" w:rsidP="00BA10DD">
      <w:pPr>
        <w:spacing w:after="0" w:line="240" w:lineRule="auto"/>
        <w:ind w:left="25"/>
        <w:rPr>
          <w:rFonts w:ascii="Times New Roman" w:hAnsi="Times New Roman" w:cs="Times New Roman"/>
          <w:b/>
          <w:color w:val="000000"/>
          <w:sz w:val="24"/>
        </w:rPr>
      </w:pPr>
      <w:r w:rsidRPr="00BF48A8">
        <w:rPr>
          <w:rFonts w:ascii="Times New Roman" w:hAnsi="Times New Roman" w:cs="Times New Roman"/>
          <w:color w:val="000000"/>
          <w:position w:val="-30"/>
          <w:sz w:val="24"/>
        </w:rPr>
        <w:object w:dxaOrig="1420" w:dyaOrig="740" w14:anchorId="22E82CDE">
          <v:shape id="_x0000_i7336" type="#_x0000_t75" style="width:70.9pt;height:37.15pt" o:ole="">
            <v:imagedata r:id="rId463" o:title=""/>
          </v:shape>
          <o:OLEObject Type="Embed" ProgID="Equation.DSMT4" ShapeID="_x0000_i7336" DrawAspect="Content" ObjectID="_1801842320" r:id="rId464"/>
        </w:object>
      </w:r>
      <w:r w:rsidRPr="00BF48A8">
        <w:rPr>
          <w:rFonts w:ascii="Times New Roman" w:hAnsi="Times New Roman" w:cs="Times New Roman"/>
          <w:color w:val="000000"/>
          <w:sz w:val="24"/>
        </w:rPr>
        <w:t>.</w:t>
      </w:r>
    </w:p>
    <w:p w14:paraId="67754885"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ab/>
        <w:t>c)</w:t>
      </w:r>
      <w:r w:rsidRPr="00BF48A8">
        <w:rPr>
          <w:rFonts w:ascii="Times New Roman" w:hAnsi="Times New Roman" w:cs="Times New Roman"/>
          <w:color w:val="000000"/>
          <w:sz w:val="24"/>
        </w:rPr>
        <w:t xml:space="preserve"> Khẳng định đã cho là khẳng định sai.</w:t>
      </w:r>
    </w:p>
    <w:p w14:paraId="196BFA80"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30"/>
          <w:sz w:val="24"/>
        </w:rPr>
        <w:object w:dxaOrig="3000" w:dyaOrig="740" w14:anchorId="400DFB3E">
          <v:shape id="_x0000_i7337" type="#_x0000_t75" style="width:150pt;height:37.15pt" o:ole="">
            <v:imagedata r:id="rId465" o:title=""/>
          </v:shape>
          <o:OLEObject Type="Embed" ProgID="Equation.DSMT4" ShapeID="_x0000_i7337" DrawAspect="Content" ObjectID="_1801842321" r:id="rId466"/>
        </w:object>
      </w:r>
    </w:p>
    <w:p w14:paraId="5E75AE5B" w14:textId="77777777" w:rsidR="00BA10DD" w:rsidRPr="00BF48A8" w:rsidRDefault="00BA10DD" w:rsidP="00BA10DD">
      <w:pPr>
        <w:spacing w:after="0" w:line="240" w:lineRule="auto"/>
        <w:ind w:left="25"/>
        <w:rPr>
          <w:rFonts w:ascii="Times New Roman" w:hAnsi="Times New Roman" w:cs="Times New Roman"/>
          <w:b/>
          <w:color w:val="000000"/>
          <w:sz w:val="24"/>
        </w:rPr>
      </w:pPr>
      <w:r w:rsidRPr="00BF48A8">
        <w:rPr>
          <w:rFonts w:ascii="Times New Roman" w:hAnsi="Times New Roman" w:cs="Times New Roman"/>
          <w:color w:val="000000"/>
          <w:position w:val="-30"/>
          <w:sz w:val="24"/>
        </w:rPr>
        <w:object w:dxaOrig="4700" w:dyaOrig="740" w14:anchorId="736C5502">
          <v:shape id="_x0000_i7338" type="#_x0000_t75" style="width:235.15pt;height:37.15pt" o:ole="">
            <v:imagedata r:id="rId467" o:title=""/>
          </v:shape>
          <o:OLEObject Type="Embed" ProgID="Equation.DSMT4" ShapeID="_x0000_i7338" DrawAspect="Content" ObjectID="_1801842322" r:id="rId468"/>
        </w:object>
      </w:r>
    </w:p>
    <w:p w14:paraId="63AEB931"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ab/>
        <w:t>d)</w:t>
      </w:r>
      <w:r w:rsidRPr="00BF48A8">
        <w:rPr>
          <w:rFonts w:ascii="Times New Roman" w:hAnsi="Times New Roman" w:cs="Times New Roman"/>
          <w:color w:val="000000"/>
          <w:sz w:val="24"/>
        </w:rPr>
        <w:t xml:space="preserve"> Khẳng định đã cho là khẳng định đúng.</w:t>
      </w:r>
    </w:p>
    <w:p w14:paraId="4103685D"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30"/>
          <w:sz w:val="24"/>
        </w:rPr>
        <w:object w:dxaOrig="2520" w:dyaOrig="740" w14:anchorId="1E06259D">
          <v:shape id="_x0000_i7339" type="#_x0000_t75" style="width:126pt;height:37.15pt" o:ole="">
            <v:imagedata r:id="rId469" o:title=""/>
          </v:shape>
          <o:OLEObject Type="Embed" ProgID="Equation.DSMT4" ShapeID="_x0000_i7339" DrawAspect="Content" ObjectID="_1801842323" r:id="rId470"/>
        </w:object>
      </w:r>
      <w:r w:rsidRPr="00BF48A8">
        <w:rPr>
          <w:rFonts w:ascii="Times New Roman" w:hAnsi="Times New Roman" w:cs="Times New Roman"/>
          <w:color w:val="000000"/>
          <w:position w:val="-30"/>
          <w:sz w:val="24"/>
        </w:rPr>
        <w:object w:dxaOrig="3580" w:dyaOrig="740" w14:anchorId="6CDDC37C">
          <v:shape id="_x0000_i7340" type="#_x0000_t75" style="width:178.9pt;height:37.15pt" o:ole="">
            <v:imagedata r:id="rId471" o:title=""/>
          </v:shape>
          <o:OLEObject Type="Embed" ProgID="Equation.DSMT4" ShapeID="_x0000_i7340" DrawAspect="Content" ObjectID="_1801842324" r:id="rId472"/>
        </w:object>
      </w:r>
      <w:r w:rsidRPr="00BF48A8">
        <w:rPr>
          <w:rFonts w:ascii="Times New Roman" w:hAnsi="Times New Roman" w:cs="Times New Roman"/>
          <w:color w:val="000000"/>
          <w:position w:val="-24"/>
          <w:sz w:val="24"/>
        </w:rPr>
        <w:object w:dxaOrig="1600" w:dyaOrig="620" w14:anchorId="12A168E1">
          <v:shape id="_x0000_i7341" type="#_x0000_t75" style="width:79.9pt;height:31.15pt" o:ole="">
            <v:imagedata r:id="rId473" o:title=""/>
          </v:shape>
          <o:OLEObject Type="Embed" ProgID="Equation.DSMT4" ShapeID="_x0000_i7341" DrawAspect="Content" ObjectID="_1801842325" r:id="rId474"/>
        </w:object>
      </w:r>
      <w:r w:rsidRPr="00BF48A8">
        <w:rPr>
          <w:rFonts w:ascii="Times New Roman" w:hAnsi="Times New Roman" w:cs="Times New Roman"/>
          <w:color w:val="000000"/>
          <w:sz w:val="24"/>
        </w:rPr>
        <w:t>.</w:t>
      </w:r>
    </w:p>
    <w:p w14:paraId="3AC79047"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800080"/>
          <w:sz w:val="24"/>
        </w:rPr>
        <w:lastRenderedPageBreak/>
        <w:t>Câu 2.</w:t>
      </w:r>
      <w:r w:rsidRPr="00BF48A8">
        <w:rPr>
          <w:rFonts w:ascii="Times New Roman" w:hAnsi="Times New Roman" w:cs="Times New Roman"/>
          <w:color w:val="000000"/>
          <w:sz w:val="24"/>
        </w:rPr>
        <w:t xml:space="preserve"> Trong không gian </w:t>
      </w:r>
      <w:r w:rsidRPr="00BF48A8">
        <w:rPr>
          <w:rFonts w:ascii="Times New Roman" w:hAnsi="Times New Roman" w:cs="Times New Roman"/>
          <w:color w:val="000000"/>
          <w:position w:val="-10"/>
          <w:sz w:val="24"/>
        </w:rPr>
        <w:object w:dxaOrig="560" w:dyaOrig="320" w14:anchorId="55414AE4">
          <v:shape id="_x0000_i7342" type="#_x0000_t75" style="width:28.15pt;height:16.15pt" o:ole="">
            <v:imagedata r:id="rId475" o:title=""/>
          </v:shape>
          <o:OLEObject Type="Embed" ProgID="Equation.DSMT4" ShapeID="_x0000_i7342" DrawAspect="Content" ObjectID="_1801842326" r:id="rId476"/>
        </w:object>
      </w:r>
      <w:r w:rsidRPr="00BF48A8">
        <w:rPr>
          <w:rFonts w:ascii="Times New Roman" w:hAnsi="Times New Roman" w:cs="Times New Roman"/>
          <w:color w:val="000000"/>
          <w:sz w:val="24"/>
        </w:rPr>
        <w:t xml:space="preserve">, cho mặt phẳng </w:t>
      </w:r>
      <w:r w:rsidRPr="00BF48A8">
        <w:rPr>
          <w:rFonts w:ascii="Times New Roman" w:hAnsi="Times New Roman" w:cs="Times New Roman"/>
          <w:color w:val="000000"/>
          <w:position w:val="-10"/>
          <w:sz w:val="24"/>
        </w:rPr>
        <w:object w:dxaOrig="400" w:dyaOrig="320" w14:anchorId="44E2EDC9">
          <v:shape id="_x0000_i7343" type="#_x0000_t75" style="width:19.9pt;height:16.15pt" o:ole="">
            <v:imagedata r:id="rId477" o:title=""/>
          </v:shape>
          <o:OLEObject Type="Embed" ProgID="Equation.DSMT4" ShapeID="_x0000_i7343" DrawAspect="Content" ObjectID="_1801842327" r:id="rId478"/>
        </w:object>
      </w:r>
      <w:r w:rsidRPr="00BF48A8">
        <w:rPr>
          <w:rFonts w:ascii="Times New Roman" w:hAnsi="Times New Roman" w:cs="Times New Roman"/>
          <w:color w:val="000000"/>
          <w:sz w:val="24"/>
        </w:rPr>
        <w:t xml:space="preserve"> có phương trình </w:t>
      </w:r>
      <w:r w:rsidRPr="00BF48A8">
        <w:rPr>
          <w:rFonts w:ascii="Times New Roman" w:hAnsi="Times New Roman" w:cs="Times New Roman"/>
          <w:color w:val="000000"/>
          <w:position w:val="-10"/>
          <w:sz w:val="24"/>
        </w:rPr>
        <w:object w:dxaOrig="1900" w:dyaOrig="320" w14:anchorId="50C91382">
          <v:shape id="_x0000_i7344" type="#_x0000_t75" style="width:94.9pt;height:16.15pt" o:ole="">
            <v:imagedata r:id="rId479" o:title=""/>
          </v:shape>
          <o:OLEObject Type="Embed" ProgID="Equation.DSMT4" ShapeID="_x0000_i7344" DrawAspect="Content" ObjectID="_1801842328" r:id="rId480"/>
        </w:object>
      </w:r>
      <w:r w:rsidRPr="00BF48A8">
        <w:rPr>
          <w:rFonts w:ascii="Times New Roman" w:hAnsi="Times New Roman" w:cs="Times New Roman"/>
          <w:color w:val="000000"/>
          <w:sz w:val="24"/>
        </w:rPr>
        <w:t>. Xét tính đúng-sai của các khẳng định sau</w:t>
      </w:r>
    </w:p>
    <w:p w14:paraId="14F6BB21" w14:textId="77777777" w:rsidR="00BA10DD" w:rsidRPr="00BF48A8" w:rsidRDefault="00BA10DD" w:rsidP="00BA10DD">
      <w:pPr>
        <w:spacing w:after="0" w:line="240" w:lineRule="auto"/>
        <w:ind w:left="25"/>
        <w:rPr>
          <w:rFonts w:ascii="Times New Roman" w:hAnsi="Times New Roman" w:cs="Times New Roman"/>
          <w:b/>
          <w:color w:val="000000"/>
          <w:sz w:val="24"/>
        </w:rPr>
      </w:pPr>
      <w:r w:rsidRPr="00BF48A8">
        <w:rPr>
          <w:rFonts w:ascii="Times New Roman" w:hAnsi="Times New Roman" w:cs="Times New Roman"/>
          <w:b/>
          <w:color w:val="000000"/>
          <w:sz w:val="24"/>
        </w:rPr>
        <w:tab/>
        <w:t>a)</w: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10"/>
          <w:sz w:val="24"/>
        </w:rPr>
        <w:object w:dxaOrig="1640" w:dyaOrig="320" w14:anchorId="4CFE33C0">
          <v:shape id="_x0000_i7345" type="#_x0000_t75" style="width:82.15pt;height:16.15pt" o:ole="">
            <v:imagedata r:id="rId481" o:title=""/>
          </v:shape>
          <o:OLEObject Type="Embed" ProgID="Equation.DSMT4" ShapeID="_x0000_i7345" DrawAspect="Content" ObjectID="_1801842329" r:id="rId482"/>
        </w:object>
      </w:r>
      <w:r w:rsidRPr="00BF48A8">
        <w:rPr>
          <w:rFonts w:ascii="Times New Roman" w:hAnsi="Times New Roman" w:cs="Times New Roman"/>
          <w:color w:val="000000"/>
          <w:sz w:val="24"/>
        </w:rPr>
        <w:t xml:space="preserve"> là một véctơ pháp tuyến của </w:t>
      </w:r>
      <w:r w:rsidRPr="00BF48A8">
        <w:rPr>
          <w:rFonts w:ascii="Times New Roman" w:hAnsi="Times New Roman" w:cs="Times New Roman"/>
          <w:color w:val="000000"/>
          <w:position w:val="-10"/>
          <w:sz w:val="24"/>
        </w:rPr>
        <w:object w:dxaOrig="400" w:dyaOrig="320" w14:anchorId="4F141834">
          <v:shape id="_x0000_i7346" type="#_x0000_t75" style="width:19.9pt;height:16.15pt" o:ole="">
            <v:imagedata r:id="rId483" o:title=""/>
          </v:shape>
          <o:OLEObject Type="Embed" ProgID="Equation.DSMT4" ShapeID="_x0000_i7346" DrawAspect="Content" ObjectID="_1801842330" r:id="rId484"/>
        </w:object>
      </w:r>
      <w:r w:rsidRPr="00BF48A8">
        <w:rPr>
          <w:rFonts w:ascii="Times New Roman" w:hAnsi="Times New Roman" w:cs="Times New Roman"/>
          <w:color w:val="000000"/>
          <w:sz w:val="24"/>
        </w:rPr>
        <w:t>.</w:t>
      </w:r>
    </w:p>
    <w:p w14:paraId="58759177" w14:textId="77777777" w:rsidR="00BA10DD" w:rsidRPr="00BF48A8" w:rsidRDefault="00BA10DD" w:rsidP="00BA10DD">
      <w:pPr>
        <w:spacing w:after="0" w:line="240" w:lineRule="auto"/>
        <w:ind w:left="25"/>
        <w:rPr>
          <w:rFonts w:ascii="Times New Roman" w:hAnsi="Times New Roman" w:cs="Times New Roman"/>
          <w:b/>
          <w:color w:val="000000"/>
          <w:sz w:val="24"/>
        </w:rPr>
      </w:pPr>
      <w:r w:rsidRPr="00BF48A8">
        <w:rPr>
          <w:rFonts w:ascii="Times New Roman" w:hAnsi="Times New Roman" w:cs="Times New Roman"/>
          <w:b/>
          <w:color w:val="000000"/>
          <w:sz w:val="24"/>
        </w:rPr>
        <w:tab/>
      </w:r>
      <w:r w:rsidRPr="00BF48A8">
        <w:rPr>
          <w:rFonts w:ascii="Times New Roman" w:hAnsi="Times New Roman" w:cs="Times New Roman"/>
          <w:b/>
          <w:color w:val="FF0000"/>
          <w:sz w:val="24"/>
        </w:rPr>
        <w:t>b)</w:t>
      </w:r>
      <w:r w:rsidRPr="00BF48A8">
        <w:rPr>
          <w:rFonts w:ascii="Times New Roman" w:hAnsi="Times New Roman" w:cs="Times New Roman"/>
          <w:color w:val="000000"/>
          <w:sz w:val="24"/>
        </w:rPr>
        <w:t xml:space="preserve">  Điểm </w:t>
      </w:r>
      <w:r w:rsidRPr="00BF48A8">
        <w:rPr>
          <w:rFonts w:ascii="Times New Roman" w:hAnsi="Times New Roman" w:cs="Times New Roman"/>
          <w:color w:val="000000"/>
          <w:position w:val="-10"/>
          <w:sz w:val="24"/>
        </w:rPr>
        <w:object w:dxaOrig="840" w:dyaOrig="320" w14:anchorId="50F1595B">
          <v:shape id="_x0000_i7347" type="#_x0000_t75" style="width:42pt;height:16.15pt" o:ole="">
            <v:imagedata r:id="rId485" o:title=""/>
          </v:shape>
          <o:OLEObject Type="Embed" ProgID="Equation.DSMT4" ShapeID="_x0000_i7347" DrawAspect="Content" ObjectID="_1801842331" r:id="rId486"/>
        </w:object>
      </w:r>
      <w:r w:rsidRPr="00BF48A8">
        <w:rPr>
          <w:rFonts w:ascii="Times New Roman" w:hAnsi="Times New Roman" w:cs="Times New Roman"/>
          <w:color w:val="000000"/>
          <w:sz w:val="24"/>
        </w:rPr>
        <w:t xml:space="preserve"> thuộc mặt phẳng </w:t>
      </w:r>
      <w:r w:rsidRPr="00BF48A8">
        <w:rPr>
          <w:rFonts w:ascii="Times New Roman" w:hAnsi="Times New Roman" w:cs="Times New Roman"/>
          <w:color w:val="000000"/>
          <w:position w:val="-10"/>
          <w:sz w:val="24"/>
        </w:rPr>
        <w:object w:dxaOrig="400" w:dyaOrig="320" w14:anchorId="55FDE96D">
          <v:shape id="_x0000_i7348" type="#_x0000_t75" style="width:19.9pt;height:16.15pt" o:ole="">
            <v:imagedata r:id="rId487" o:title=""/>
          </v:shape>
          <o:OLEObject Type="Embed" ProgID="Equation.DSMT4" ShapeID="_x0000_i7348" DrawAspect="Content" ObjectID="_1801842332" r:id="rId488"/>
        </w:object>
      </w:r>
      <w:r w:rsidRPr="00BF48A8">
        <w:rPr>
          <w:rFonts w:ascii="Times New Roman" w:hAnsi="Times New Roman" w:cs="Times New Roman"/>
          <w:color w:val="000000"/>
          <w:sz w:val="24"/>
        </w:rPr>
        <w:t>.</w:t>
      </w:r>
    </w:p>
    <w:p w14:paraId="315A7014" w14:textId="77777777" w:rsidR="00BA10DD" w:rsidRPr="00BF48A8" w:rsidRDefault="00BA10DD" w:rsidP="00BA10DD">
      <w:pPr>
        <w:spacing w:after="0" w:line="240" w:lineRule="auto"/>
        <w:ind w:left="25"/>
        <w:rPr>
          <w:rFonts w:ascii="Times New Roman" w:hAnsi="Times New Roman" w:cs="Times New Roman"/>
          <w:b/>
          <w:color w:val="000000"/>
          <w:sz w:val="24"/>
        </w:rPr>
      </w:pPr>
      <w:r w:rsidRPr="00BF48A8">
        <w:rPr>
          <w:rFonts w:ascii="Times New Roman" w:hAnsi="Times New Roman" w:cs="Times New Roman"/>
          <w:b/>
          <w:color w:val="000000"/>
          <w:sz w:val="24"/>
        </w:rPr>
        <w:tab/>
      </w:r>
      <w:r w:rsidRPr="00BF48A8">
        <w:rPr>
          <w:rFonts w:ascii="Times New Roman" w:hAnsi="Times New Roman" w:cs="Times New Roman"/>
          <w:b/>
          <w:color w:val="FF0000"/>
          <w:sz w:val="24"/>
        </w:rPr>
        <w:t>c)</w:t>
      </w:r>
      <w:r w:rsidRPr="00BF48A8">
        <w:rPr>
          <w:rFonts w:ascii="Times New Roman" w:hAnsi="Times New Roman" w:cs="Times New Roman"/>
          <w:color w:val="000000"/>
          <w:sz w:val="24"/>
        </w:rPr>
        <w:t xml:space="preserve">  Mặt phẳng </w:t>
      </w:r>
      <w:r w:rsidRPr="00BF48A8">
        <w:rPr>
          <w:rFonts w:ascii="Times New Roman" w:hAnsi="Times New Roman" w:cs="Times New Roman"/>
          <w:color w:val="000000"/>
          <w:position w:val="-10"/>
          <w:sz w:val="24"/>
        </w:rPr>
        <w:object w:dxaOrig="400" w:dyaOrig="320" w14:anchorId="08F0CD9F">
          <v:shape id="_x0000_i7349" type="#_x0000_t75" style="width:19.9pt;height:16.15pt" o:ole="">
            <v:imagedata r:id="rId489" o:title=""/>
          </v:shape>
          <o:OLEObject Type="Embed" ProgID="Equation.DSMT4" ShapeID="_x0000_i7349" DrawAspect="Content" ObjectID="_1801842333" r:id="rId490"/>
        </w:object>
      </w:r>
      <w:r w:rsidRPr="00BF48A8">
        <w:rPr>
          <w:rFonts w:ascii="Times New Roman" w:hAnsi="Times New Roman" w:cs="Times New Roman"/>
          <w:color w:val="000000"/>
          <w:sz w:val="24"/>
        </w:rPr>
        <w:t xml:space="preserve"> và mặt phẳng </w:t>
      </w:r>
      <w:r w:rsidRPr="00BF48A8">
        <w:rPr>
          <w:rFonts w:ascii="Times New Roman" w:hAnsi="Times New Roman" w:cs="Times New Roman"/>
          <w:color w:val="000000"/>
          <w:position w:val="-10"/>
          <w:sz w:val="24"/>
        </w:rPr>
        <w:object w:dxaOrig="2799" w:dyaOrig="320" w14:anchorId="190D0A21">
          <v:shape id="_x0000_i7350" type="#_x0000_t75" style="width:139.9pt;height:16.15pt" o:ole="">
            <v:imagedata r:id="rId491" o:title=""/>
          </v:shape>
          <o:OLEObject Type="Embed" ProgID="Equation.DSMT4" ShapeID="_x0000_i7350" DrawAspect="Content" ObjectID="_1801842334" r:id="rId492"/>
        </w:object>
      </w:r>
      <w:r w:rsidRPr="00BF48A8">
        <w:rPr>
          <w:rFonts w:ascii="Times New Roman" w:hAnsi="Times New Roman" w:cs="Times New Roman"/>
          <w:color w:val="000000"/>
          <w:sz w:val="24"/>
        </w:rPr>
        <w:t xml:space="preserve"> song song nhau.</w:t>
      </w:r>
    </w:p>
    <w:p w14:paraId="758A6DAE"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ab/>
      </w:r>
      <w:r w:rsidRPr="00BF48A8">
        <w:rPr>
          <w:rFonts w:ascii="Times New Roman" w:hAnsi="Times New Roman" w:cs="Times New Roman"/>
          <w:b/>
          <w:color w:val="FF0000"/>
          <w:sz w:val="24"/>
        </w:rPr>
        <w:t>d)</w:t>
      </w:r>
      <w:r w:rsidRPr="00BF48A8">
        <w:rPr>
          <w:rFonts w:ascii="Times New Roman" w:hAnsi="Times New Roman" w:cs="Times New Roman"/>
          <w:color w:val="000000"/>
          <w:sz w:val="24"/>
        </w:rPr>
        <w:t xml:space="preserve">  Mặt phẳng </w:t>
      </w:r>
      <w:r w:rsidRPr="00BF48A8">
        <w:rPr>
          <w:rFonts w:ascii="Times New Roman" w:hAnsi="Times New Roman" w:cs="Times New Roman"/>
          <w:color w:val="000000"/>
          <w:position w:val="-10"/>
          <w:sz w:val="24"/>
        </w:rPr>
        <w:object w:dxaOrig="380" w:dyaOrig="320" w14:anchorId="244A64C3">
          <v:shape id="_x0000_i7351" type="#_x0000_t75" style="width:19.15pt;height:16.15pt" o:ole="">
            <v:imagedata r:id="rId493" o:title=""/>
          </v:shape>
          <o:OLEObject Type="Embed" ProgID="Equation.DSMT4" ShapeID="_x0000_i7351" DrawAspect="Content" ObjectID="_1801842335" r:id="rId494"/>
        </w:object>
      </w:r>
      <w:r w:rsidRPr="00BF48A8">
        <w:rPr>
          <w:rFonts w:ascii="Times New Roman" w:hAnsi="Times New Roman" w:cs="Times New Roman"/>
          <w:color w:val="000000"/>
          <w:sz w:val="24"/>
        </w:rPr>
        <w:t xml:space="preserve"> đi qua hai điểm </w:t>
      </w:r>
      <w:r w:rsidRPr="00BF48A8">
        <w:rPr>
          <w:rFonts w:ascii="Times New Roman" w:hAnsi="Times New Roman" w:cs="Times New Roman"/>
          <w:color w:val="000000"/>
          <w:position w:val="-10"/>
          <w:sz w:val="24"/>
        </w:rPr>
        <w:object w:dxaOrig="2079" w:dyaOrig="320" w14:anchorId="55085F56">
          <v:shape id="_x0000_i7352" type="#_x0000_t75" style="width:103.9pt;height:16.15pt" o:ole="">
            <v:imagedata r:id="rId495" o:title=""/>
          </v:shape>
          <o:OLEObject Type="Embed" ProgID="Equation.DSMT4" ShapeID="_x0000_i7352" DrawAspect="Content" ObjectID="_1801842336" r:id="rId496"/>
        </w:object>
      </w:r>
      <w:r w:rsidRPr="00BF48A8">
        <w:rPr>
          <w:rFonts w:ascii="Times New Roman" w:hAnsi="Times New Roman" w:cs="Times New Roman"/>
          <w:color w:val="000000"/>
          <w:sz w:val="24"/>
        </w:rPr>
        <w:t xml:space="preserve"> và vuông góc với </w:t>
      </w:r>
      <w:r w:rsidRPr="00BF48A8">
        <w:rPr>
          <w:rFonts w:ascii="Times New Roman" w:hAnsi="Times New Roman" w:cs="Times New Roman"/>
          <w:color w:val="000000"/>
          <w:position w:val="-10"/>
          <w:sz w:val="24"/>
        </w:rPr>
        <w:object w:dxaOrig="400" w:dyaOrig="320" w14:anchorId="3D3E3F8F">
          <v:shape id="_x0000_i7353" type="#_x0000_t75" style="width:19.9pt;height:16.15pt" o:ole="">
            <v:imagedata r:id="rId497" o:title=""/>
          </v:shape>
          <o:OLEObject Type="Embed" ProgID="Equation.DSMT4" ShapeID="_x0000_i7353" DrawAspect="Content" ObjectID="_1801842337" r:id="rId498"/>
        </w:object>
      </w:r>
      <w:r w:rsidRPr="00BF48A8">
        <w:rPr>
          <w:rFonts w:ascii="Times New Roman" w:hAnsi="Times New Roman" w:cs="Times New Roman"/>
          <w:color w:val="000000"/>
          <w:sz w:val="24"/>
        </w:rPr>
        <w:t xml:space="preserve"> có phương trình là </w:t>
      </w:r>
      <w:r w:rsidRPr="00BF48A8">
        <w:rPr>
          <w:rFonts w:ascii="Times New Roman" w:hAnsi="Times New Roman" w:cs="Times New Roman"/>
          <w:color w:val="000000"/>
          <w:position w:val="-10"/>
          <w:sz w:val="24"/>
        </w:rPr>
        <w:object w:dxaOrig="2520" w:dyaOrig="320" w14:anchorId="18191835">
          <v:shape id="_x0000_i7354" type="#_x0000_t75" style="width:126pt;height:16.15pt" o:ole="">
            <v:imagedata r:id="rId499" o:title=""/>
          </v:shape>
          <o:OLEObject Type="Embed" ProgID="Equation.DSMT4" ShapeID="_x0000_i7354" DrawAspect="Content" ObjectID="_1801842338" r:id="rId500"/>
        </w:object>
      </w:r>
      <w:r w:rsidRPr="00BF48A8">
        <w:rPr>
          <w:rFonts w:ascii="Times New Roman" w:hAnsi="Times New Roman" w:cs="Times New Roman"/>
          <w:color w:val="000000"/>
          <w:sz w:val="24"/>
        </w:rPr>
        <w:t>.</w:t>
      </w:r>
    </w:p>
    <w:p w14:paraId="5A9E91D0"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Lời giải:</w:t>
      </w:r>
    </w:p>
    <w:p w14:paraId="104CBE18"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a-sai, b-đúng, c-đúng, d-đúng.</w:t>
      </w:r>
    </w:p>
    <w:p w14:paraId="6B2556EA"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ab/>
        <w:t>a)</w:t>
      </w:r>
      <w:r w:rsidRPr="00BF48A8">
        <w:rPr>
          <w:rFonts w:ascii="Times New Roman" w:hAnsi="Times New Roman" w:cs="Times New Roman"/>
          <w:color w:val="000000"/>
          <w:sz w:val="24"/>
        </w:rPr>
        <w:t xml:space="preserve"> Khẳng định đã cho là khẳng định sai.</w:t>
      </w:r>
    </w:p>
    <w:p w14:paraId="128431B1" w14:textId="77777777" w:rsidR="00BA10DD" w:rsidRPr="00BF48A8" w:rsidRDefault="00BA10DD" w:rsidP="00BA10DD">
      <w:pPr>
        <w:spacing w:after="0" w:line="240" w:lineRule="auto"/>
        <w:ind w:left="25"/>
        <w:rPr>
          <w:rFonts w:ascii="Times New Roman" w:hAnsi="Times New Roman" w:cs="Times New Roman"/>
          <w:b/>
          <w:color w:val="000000"/>
          <w:sz w:val="24"/>
        </w:rPr>
      </w:pPr>
      <w:r w:rsidRPr="00BF48A8">
        <w:rPr>
          <w:rFonts w:ascii="Times New Roman" w:hAnsi="Times New Roman" w:cs="Times New Roman"/>
          <w:color w:val="000000"/>
          <w:position w:val="-10"/>
          <w:sz w:val="24"/>
        </w:rPr>
        <w:object w:dxaOrig="1640" w:dyaOrig="320" w14:anchorId="15C27921">
          <v:shape id="_x0000_i7355" type="#_x0000_t75" style="width:82.15pt;height:16.15pt" o:ole="">
            <v:imagedata r:id="rId501" o:title=""/>
          </v:shape>
          <o:OLEObject Type="Embed" ProgID="Equation.DSMT4" ShapeID="_x0000_i7355" DrawAspect="Content" ObjectID="_1801842339" r:id="rId502"/>
        </w:object>
      </w:r>
      <w:r w:rsidRPr="00BF48A8">
        <w:rPr>
          <w:rFonts w:ascii="Times New Roman" w:hAnsi="Times New Roman" w:cs="Times New Roman"/>
          <w:color w:val="000000"/>
          <w:sz w:val="24"/>
        </w:rPr>
        <w:t xml:space="preserve"> không là một véctơ pháp tuyến của </w:t>
      </w:r>
      <w:r w:rsidRPr="00BF48A8">
        <w:rPr>
          <w:rFonts w:ascii="Times New Roman" w:hAnsi="Times New Roman" w:cs="Times New Roman"/>
          <w:color w:val="000000"/>
          <w:position w:val="-10"/>
          <w:sz w:val="24"/>
        </w:rPr>
        <w:object w:dxaOrig="400" w:dyaOrig="320" w14:anchorId="60ADB297">
          <v:shape id="_x0000_i7356" type="#_x0000_t75" style="width:19.9pt;height:16.15pt" o:ole="">
            <v:imagedata r:id="rId503" o:title=""/>
          </v:shape>
          <o:OLEObject Type="Embed" ProgID="Equation.DSMT4" ShapeID="_x0000_i7356" DrawAspect="Content" ObjectID="_1801842340" r:id="rId504"/>
        </w:object>
      </w:r>
      <w:r w:rsidRPr="00BF48A8">
        <w:rPr>
          <w:rFonts w:ascii="Times New Roman" w:hAnsi="Times New Roman" w:cs="Times New Roman"/>
          <w:color w:val="000000"/>
          <w:sz w:val="24"/>
        </w:rPr>
        <w:t>.</w:t>
      </w:r>
    </w:p>
    <w:p w14:paraId="74730F51"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ab/>
        <w:t>b)</w:t>
      </w:r>
      <w:r w:rsidRPr="00BF48A8">
        <w:rPr>
          <w:rFonts w:ascii="Times New Roman" w:hAnsi="Times New Roman" w:cs="Times New Roman"/>
          <w:color w:val="000000"/>
          <w:sz w:val="24"/>
        </w:rPr>
        <w:t xml:space="preserve"> Khẳng định đã cho là khẳng định đúng.</w:t>
      </w:r>
    </w:p>
    <w:p w14:paraId="7D1F8338" w14:textId="77777777" w:rsidR="00BA10DD" w:rsidRPr="00BF48A8" w:rsidRDefault="00BA10DD" w:rsidP="00BA10DD">
      <w:pPr>
        <w:spacing w:after="0" w:line="240" w:lineRule="auto"/>
        <w:ind w:left="25"/>
        <w:rPr>
          <w:rFonts w:ascii="Times New Roman" w:hAnsi="Times New Roman" w:cs="Times New Roman"/>
          <w:b/>
          <w:color w:val="000000"/>
          <w:sz w:val="24"/>
        </w:rPr>
      </w:pPr>
      <w:r w:rsidRPr="00BF48A8">
        <w:rPr>
          <w:rFonts w:ascii="Times New Roman" w:hAnsi="Times New Roman" w:cs="Times New Roman"/>
          <w:color w:val="000000"/>
          <w:sz w:val="24"/>
        </w:rPr>
        <w:t xml:space="preserve">Tọa độ điểm </w:t>
      </w:r>
      <w:r w:rsidRPr="00BF48A8">
        <w:rPr>
          <w:rFonts w:ascii="Times New Roman" w:hAnsi="Times New Roman" w:cs="Times New Roman"/>
          <w:color w:val="000000"/>
          <w:position w:val="-10"/>
          <w:sz w:val="24"/>
        </w:rPr>
        <w:object w:dxaOrig="840" w:dyaOrig="320" w14:anchorId="02A92F43">
          <v:shape id="_x0000_i7357" type="#_x0000_t75" style="width:42pt;height:16.15pt" o:ole="">
            <v:imagedata r:id="rId505" o:title=""/>
          </v:shape>
          <o:OLEObject Type="Embed" ProgID="Equation.DSMT4" ShapeID="_x0000_i7357" DrawAspect="Content" ObjectID="_1801842341" r:id="rId506"/>
        </w:object>
      </w:r>
      <w:r w:rsidRPr="00BF48A8">
        <w:rPr>
          <w:rFonts w:ascii="Times New Roman" w:hAnsi="Times New Roman" w:cs="Times New Roman"/>
          <w:color w:val="000000"/>
          <w:sz w:val="24"/>
        </w:rPr>
        <w:t xml:space="preserve"> thỏa mãn phương trình </w:t>
      </w:r>
      <w:r w:rsidRPr="00BF48A8">
        <w:rPr>
          <w:rFonts w:ascii="Times New Roman" w:hAnsi="Times New Roman" w:cs="Times New Roman"/>
          <w:color w:val="000000"/>
          <w:position w:val="-10"/>
          <w:sz w:val="24"/>
        </w:rPr>
        <w:object w:dxaOrig="1900" w:dyaOrig="320" w14:anchorId="2F86E01A">
          <v:shape id="_x0000_i7358" type="#_x0000_t75" style="width:94.9pt;height:16.15pt" o:ole="">
            <v:imagedata r:id="rId507" o:title=""/>
          </v:shape>
          <o:OLEObject Type="Embed" ProgID="Equation.DSMT4" ShapeID="_x0000_i7358" DrawAspect="Content" ObjectID="_1801842342" r:id="rId508"/>
        </w:object>
      </w:r>
      <w:r w:rsidRPr="00BF48A8">
        <w:rPr>
          <w:rFonts w:ascii="Times New Roman" w:hAnsi="Times New Roman" w:cs="Times New Roman"/>
          <w:color w:val="000000"/>
          <w:sz w:val="24"/>
        </w:rPr>
        <w:t xml:space="preserve"> nên điểm </w:t>
      </w:r>
      <w:r w:rsidRPr="00BF48A8">
        <w:rPr>
          <w:rFonts w:ascii="Times New Roman" w:hAnsi="Times New Roman" w:cs="Times New Roman"/>
          <w:color w:val="000000"/>
          <w:position w:val="-4"/>
          <w:sz w:val="24"/>
        </w:rPr>
        <w:object w:dxaOrig="240" w:dyaOrig="260" w14:anchorId="64501937">
          <v:shape id="_x0000_i7359" type="#_x0000_t75" style="width:12pt;height:13.15pt" o:ole="">
            <v:imagedata r:id="rId509" o:title=""/>
          </v:shape>
          <o:OLEObject Type="Embed" ProgID="Equation.DSMT4" ShapeID="_x0000_i7359" DrawAspect="Content" ObjectID="_1801842343" r:id="rId510"/>
        </w:object>
      </w:r>
      <w:r w:rsidRPr="00BF48A8">
        <w:rPr>
          <w:rFonts w:ascii="Times New Roman" w:hAnsi="Times New Roman" w:cs="Times New Roman"/>
          <w:color w:val="000000"/>
          <w:sz w:val="24"/>
        </w:rPr>
        <w:t xml:space="preserve"> thuộc mặt phẳng </w:t>
      </w:r>
      <w:r w:rsidRPr="00BF48A8">
        <w:rPr>
          <w:rFonts w:ascii="Times New Roman" w:hAnsi="Times New Roman" w:cs="Times New Roman"/>
          <w:color w:val="000000"/>
          <w:position w:val="-10"/>
          <w:sz w:val="24"/>
        </w:rPr>
        <w:object w:dxaOrig="400" w:dyaOrig="320" w14:anchorId="6FE446AB">
          <v:shape id="_x0000_i7360" type="#_x0000_t75" style="width:19.9pt;height:16.15pt" o:ole="">
            <v:imagedata r:id="rId511" o:title=""/>
          </v:shape>
          <o:OLEObject Type="Embed" ProgID="Equation.DSMT4" ShapeID="_x0000_i7360" DrawAspect="Content" ObjectID="_1801842344" r:id="rId512"/>
        </w:object>
      </w:r>
      <w:r w:rsidRPr="00BF48A8">
        <w:rPr>
          <w:rFonts w:ascii="Times New Roman" w:hAnsi="Times New Roman" w:cs="Times New Roman"/>
          <w:color w:val="000000"/>
          <w:sz w:val="24"/>
        </w:rPr>
        <w:t>.</w:t>
      </w:r>
    </w:p>
    <w:p w14:paraId="3CF9F1A8"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ab/>
        <w:t>c)</w:t>
      </w:r>
      <w:r w:rsidRPr="00BF48A8">
        <w:rPr>
          <w:rFonts w:ascii="Times New Roman" w:hAnsi="Times New Roman" w:cs="Times New Roman"/>
          <w:color w:val="000000"/>
          <w:sz w:val="24"/>
        </w:rPr>
        <w:t xml:space="preserve"> Khẳng định đã cho là khẳng định đúng.</w:t>
      </w:r>
    </w:p>
    <w:p w14:paraId="5BB88CAD"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14"/>
          <w:sz w:val="24"/>
        </w:rPr>
        <w:object w:dxaOrig="3100" w:dyaOrig="420" w14:anchorId="2377F958">
          <v:shape id="_x0000_i7361" type="#_x0000_t75" style="width:154.9pt;height:21pt" o:ole="">
            <v:imagedata r:id="rId513" o:title=""/>
          </v:shape>
          <o:OLEObject Type="Embed" ProgID="Equation.DSMT4" ShapeID="_x0000_i7361" DrawAspect="Content" ObjectID="_1801842345" r:id="rId514"/>
        </w:object>
      </w:r>
      <w:r w:rsidRPr="00BF48A8">
        <w:rPr>
          <w:rFonts w:ascii="Times New Roman" w:hAnsi="Times New Roman" w:cs="Times New Roman"/>
          <w:color w:val="000000"/>
          <w:sz w:val="24"/>
        </w:rPr>
        <w:t>.</w:t>
      </w:r>
    </w:p>
    <w:p w14:paraId="51F9B019" w14:textId="77777777" w:rsidR="00BA10DD" w:rsidRPr="00BF48A8" w:rsidRDefault="00BA10DD" w:rsidP="00BA10DD">
      <w:pPr>
        <w:spacing w:after="0" w:line="240" w:lineRule="auto"/>
        <w:ind w:left="25"/>
        <w:rPr>
          <w:rFonts w:ascii="Times New Roman" w:hAnsi="Times New Roman" w:cs="Times New Roman"/>
          <w:b/>
          <w:color w:val="000000"/>
          <w:sz w:val="24"/>
        </w:rPr>
      </w:pPr>
      <w:r w:rsidRPr="00BF48A8">
        <w:rPr>
          <w:rFonts w:ascii="Times New Roman" w:hAnsi="Times New Roman" w:cs="Times New Roman"/>
          <w:color w:val="000000"/>
          <w:sz w:val="24"/>
        </w:rPr>
        <w:t xml:space="preserve">Ta có: </w:t>
      </w:r>
      <w:r w:rsidRPr="00BF48A8">
        <w:rPr>
          <w:rFonts w:ascii="Times New Roman" w:hAnsi="Times New Roman" w:cs="Times New Roman"/>
          <w:color w:val="000000"/>
          <w:position w:val="-14"/>
          <w:sz w:val="24"/>
        </w:rPr>
        <w:object w:dxaOrig="1020" w:dyaOrig="420" w14:anchorId="4CA57C1C">
          <v:shape id="_x0000_i7362" type="#_x0000_t75" style="width:51pt;height:21pt" o:ole="">
            <v:imagedata r:id="rId515" o:title=""/>
          </v:shape>
          <o:OLEObject Type="Embed" ProgID="Equation.DSMT4" ShapeID="_x0000_i7362" DrawAspect="Content" ObjectID="_1801842346" r:id="rId516"/>
        </w:object>
      </w:r>
      <w:r w:rsidRPr="00BF48A8">
        <w:rPr>
          <w:rFonts w:ascii="Times New Roman" w:hAnsi="Times New Roman" w:cs="Times New Roman"/>
          <w:color w:val="000000"/>
          <w:sz w:val="24"/>
        </w:rPr>
        <w:t xml:space="preserve"> và </w:t>
      </w:r>
      <w:r w:rsidRPr="00BF48A8">
        <w:rPr>
          <w:rFonts w:ascii="Times New Roman" w:hAnsi="Times New Roman" w:cs="Times New Roman"/>
          <w:color w:val="000000"/>
          <w:position w:val="-10"/>
          <w:sz w:val="24"/>
        </w:rPr>
        <w:object w:dxaOrig="1420" w:dyaOrig="320" w14:anchorId="03972188">
          <v:shape id="_x0000_i7363" type="#_x0000_t75" style="width:70.9pt;height:16.15pt" o:ole="">
            <v:imagedata r:id="rId517" o:title=""/>
          </v:shape>
          <o:OLEObject Type="Embed" ProgID="Equation.DSMT4" ShapeID="_x0000_i7363" DrawAspect="Content" ObjectID="_1801842347" r:id="rId518"/>
        </w:object>
      </w:r>
      <w:r w:rsidRPr="00BF48A8">
        <w:rPr>
          <w:rFonts w:ascii="Times New Roman" w:hAnsi="Times New Roman" w:cs="Times New Roman"/>
          <w:color w:val="000000"/>
          <w:sz w:val="24"/>
        </w:rPr>
        <w:t xml:space="preserve"> nên  </w:t>
      </w:r>
      <w:r w:rsidRPr="00BF48A8">
        <w:rPr>
          <w:rFonts w:ascii="Times New Roman" w:hAnsi="Times New Roman" w:cs="Times New Roman"/>
          <w:color w:val="000000"/>
          <w:position w:val="-10"/>
          <w:sz w:val="24"/>
        </w:rPr>
        <w:object w:dxaOrig="400" w:dyaOrig="320" w14:anchorId="57EE0C56">
          <v:shape id="_x0000_i7364" type="#_x0000_t75" style="width:19.9pt;height:16.15pt" o:ole="">
            <v:imagedata r:id="rId519" o:title=""/>
          </v:shape>
          <o:OLEObject Type="Embed" ProgID="Equation.DSMT4" ShapeID="_x0000_i7364" DrawAspect="Content" ObjectID="_1801842348" r:id="rId520"/>
        </w:object>
      </w:r>
      <w:r w:rsidRPr="00BF48A8">
        <w:rPr>
          <w:rFonts w:ascii="Times New Roman" w:hAnsi="Times New Roman" w:cs="Times New Roman"/>
          <w:color w:val="000000"/>
          <w:sz w:val="24"/>
        </w:rPr>
        <w:t xml:space="preserve"> và </w:t>
      </w:r>
      <w:r w:rsidRPr="00BF48A8">
        <w:rPr>
          <w:rFonts w:ascii="Times New Roman" w:hAnsi="Times New Roman" w:cs="Times New Roman"/>
          <w:color w:val="000000"/>
          <w:position w:val="-10"/>
          <w:sz w:val="24"/>
        </w:rPr>
        <w:object w:dxaOrig="380" w:dyaOrig="320" w14:anchorId="625C2657">
          <v:shape id="_x0000_i7365" type="#_x0000_t75" style="width:19.15pt;height:16.15pt" o:ole="">
            <v:imagedata r:id="rId521" o:title=""/>
          </v:shape>
          <o:OLEObject Type="Embed" ProgID="Equation.DSMT4" ShapeID="_x0000_i7365" DrawAspect="Content" ObjectID="_1801842349" r:id="rId522"/>
        </w:object>
      </w:r>
      <w:r w:rsidRPr="00BF48A8">
        <w:rPr>
          <w:rFonts w:ascii="Times New Roman" w:hAnsi="Times New Roman" w:cs="Times New Roman"/>
          <w:color w:val="000000"/>
          <w:sz w:val="24"/>
        </w:rPr>
        <w:t xml:space="preserve"> song song nhau.</w:t>
      </w:r>
    </w:p>
    <w:p w14:paraId="72E59475"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ab/>
        <w:t>d)</w:t>
      </w:r>
      <w:r w:rsidRPr="00BF48A8">
        <w:rPr>
          <w:rFonts w:ascii="Times New Roman" w:hAnsi="Times New Roman" w:cs="Times New Roman"/>
          <w:color w:val="000000"/>
          <w:sz w:val="24"/>
        </w:rPr>
        <w:t xml:space="preserve"> Khẳng định đã cho là khẳng định đúng.</w:t>
      </w:r>
    </w:p>
    <w:p w14:paraId="6C7D437D"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12"/>
          <w:sz w:val="24"/>
        </w:rPr>
        <w:object w:dxaOrig="2960" w:dyaOrig="400" w14:anchorId="0437D56A">
          <v:shape id="_x0000_i7366" type="#_x0000_t75" style="width:148.15pt;height:19.9pt" o:ole="">
            <v:imagedata r:id="rId523" o:title=""/>
          </v:shape>
          <o:OLEObject Type="Embed" ProgID="Equation.DSMT4" ShapeID="_x0000_i7366" DrawAspect="Content" ObjectID="_1801842350" r:id="rId524"/>
        </w:object>
      </w:r>
      <w:r w:rsidRPr="00BF48A8">
        <w:rPr>
          <w:rFonts w:ascii="Times New Roman" w:hAnsi="Times New Roman" w:cs="Times New Roman"/>
          <w:color w:val="000000"/>
          <w:sz w:val="24"/>
        </w:rPr>
        <w:t>.</w:t>
      </w:r>
    </w:p>
    <w:p w14:paraId="1C92FD56"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Mặt phẳng </w:t>
      </w:r>
      <w:r w:rsidRPr="00BF48A8">
        <w:rPr>
          <w:rFonts w:ascii="Times New Roman" w:hAnsi="Times New Roman" w:cs="Times New Roman"/>
          <w:color w:val="000000"/>
          <w:position w:val="-10"/>
          <w:sz w:val="24"/>
        </w:rPr>
        <w:object w:dxaOrig="380" w:dyaOrig="320" w14:anchorId="6D02F602">
          <v:shape id="_x0000_i7367" type="#_x0000_t75" style="width:19.15pt;height:16.15pt" o:ole="">
            <v:imagedata r:id="rId525" o:title=""/>
          </v:shape>
          <o:OLEObject Type="Embed" ProgID="Equation.DSMT4" ShapeID="_x0000_i7367" DrawAspect="Content" ObjectID="_1801842351" r:id="rId526"/>
        </w:object>
      </w:r>
      <w:r w:rsidRPr="00BF48A8">
        <w:rPr>
          <w:rFonts w:ascii="Times New Roman" w:hAnsi="Times New Roman" w:cs="Times New Roman"/>
          <w:color w:val="000000"/>
          <w:sz w:val="24"/>
        </w:rPr>
        <w:t xml:space="preserve"> nhận </w:t>
      </w:r>
      <w:r w:rsidRPr="00BF48A8">
        <w:rPr>
          <w:rFonts w:ascii="Times New Roman" w:hAnsi="Times New Roman" w:cs="Times New Roman"/>
          <w:color w:val="000000"/>
          <w:position w:val="-12"/>
          <w:sz w:val="24"/>
        </w:rPr>
        <w:object w:dxaOrig="740" w:dyaOrig="400" w14:anchorId="25A494E7">
          <v:shape id="_x0000_i7368" type="#_x0000_t75" style="width:37.15pt;height:19.9pt" o:ole="">
            <v:imagedata r:id="rId527" o:title=""/>
          </v:shape>
          <o:OLEObject Type="Embed" ProgID="Equation.DSMT4" ShapeID="_x0000_i7368" DrawAspect="Content" ObjectID="_1801842352" r:id="rId528"/>
        </w:object>
      </w:r>
      <w:r w:rsidRPr="00BF48A8">
        <w:rPr>
          <w:rFonts w:ascii="Times New Roman" w:hAnsi="Times New Roman" w:cs="Times New Roman"/>
          <w:color w:val="000000"/>
          <w:sz w:val="24"/>
        </w:rPr>
        <w:t xml:space="preserve"> làm cặp véctơ chỉ phương.</w:t>
      </w:r>
    </w:p>
    <w:p w14:paraId="4E0D8783"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12"/>
          <w:sz w:val="24"/>
        </w:rPr>
        <w:object w:dxaOrig="2280" w:dyaOrig="400" w14:anchorId="35F1243B">
          <v:shape id="_x0000_i7369" type="#_x0000_t75" style="width:114pt;height:19.9pt" o:ole="">
            <v:imagedata r:id="rId529" o:title=""/>
          </v:shape>
          <o:OLEObject Type="Embed" ProgID="Equation.DSMT4" ShapeID="_x0000_i7369" DrawAspect="Content" ObjectID="_1801842353" r:id="rId530"/>
        </w:object>
      </w:r>
      <w:r w:rsidRPr="00BF48A8">
        <w:rPr>
          <w:rFonts w:ascii="Times New Roman" w:hAnsi="Times New Roman" w:cs="Times New Roman"/>
          <w:color w:val="000000"/>
          <w:sz w:val="24"/>
        </w:rPr>
        <w:t xml:space="preserve"> là một véctơ pháp tuyến của mặt phẳng </w:t>
      </w:r>
      <w:r w:rsidRPr="00BF48A8">
        <w:rPr>
          <w:rFonts w:ascii="Times New Roman" w:hAnsi="Times New Roman" w:cs="Times New Roman"/>
          <w:color w:val="000000"/>
          <w:position w:val="-10"/>
          <w:sz w:val="24"/>
        </w:rPr>
        <w:object w:dxaOrig="380" w:dyaOrig="320" w14:anchorId="7F07BBC1">
          <v:shape id="_x0000_i7370" type="#_x0000_t75" style="width:19.15pt;height:16.15pt" o:ole="">
            <v:imagedata r:id="rId531" o:title=""/>
          </v:shape>
          <o:OLEObject Type="Embed" ProgID="Equation.DSMT4" ShapeID="_x0000_i7370" DrawAspect="Content" ObjectID="_1801842354" r:id="rId532"/>
        </w:object>
      </w:r>
      <w:r w:rsidRPr="00BF48A8">
        <w:rPr>
          <w:rFonts w:ascii="Times New Roman" w:hAnsi="Times New Roman" w:cs="Times New Roman"/>
          <w:color w:val="000000"/>
          <w:sz w:val="24"/>
        </w:rPr>
        <w:t>.</w:t>
      </w:r>
    </w:p>
    <w:p w14:paraId="78147A10"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Phương trình </w:t>
      </w:r>
      <w:r w:rsidRPr="00BF48A8">
        <w:rPr>
          <w:rFonts w:ascii="Times New Roman" w:hAnsi="Times New Roman" w:cs="Times New Roman"/>
          <w:color w:val="000000"/>
          <w:position w:val="-10"/>
          <w:sz w:val="24"/>
        </w:rPr>
        <w:object w:dxaOrig="3620" w:dyaOrig="320" w14:anchorId="66BAD086">
          <v:shape id="_x0000_i7371" type="#_x0000_t75" style="width:181.15pt;height:16.15pt" o:ole="">
            <v:imagedata r:id="rId533" o:title=""/>
          </v:shape>
          <o:OLEObject Type="Embed" ProgID="Equation.DSMT4" ShapeID="_x0000_i7371" DrawAspect="Content" ObjectID="_1801842355" r:id="rId534"/>
        </w:objec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10"/>
          <w:sz w:val="24"/>
        </w:rPr>
        <w:object w:dxaOrig="2840" w:dyaOrig="320" w14:anchorId="27DE96CC">
          <v:shape id="_x0000_i7372" type="#_x0000_t75" style="width:142.15pt;height:16.15pt" o:ole="">
            <v:imagedata r:id="rId535" o:title=""/>
          </v:shape>
          <o:OLEObject Type="Embed" ProgID="Equation.DSMT4" ShapeID="_x0000_i7372" DrawAspect="Content" ObjectID="_1801842356" r:id="rId536"/>
        </w:object>
      </w:r>
      <w:r w:rsidRPr="00BF48A8">
        <w:rPr>
          <w:rFonts w:ascii="Times New Roman" w:hAnsi="Times New Roman" w:cs="Times New Roman"/>
          <w:color w:val="000000"/>
          <w:sz w:val="24"/>
        </w:rPr>
        <w:t>.</w:t>
      </w:r>
    </w:p>
    <w:p w14:paraId="449BB0F9"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PHẦN III. Câu trắc nghiệm trả lời ngắn.</w:t>
      </w:r>
    </w:p>
    <w:p w14:paraId="23E10F5C"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800080"/>
          <w:sz w:val="24"/>
        </w:rPr>
        <w:t>Câu 1.</w:t>
      </w:r>
      <w:r w:rsidRPr="00BF48A8">
        <w:rPr>
          <w:rFonts w:ascii="Times New Roman" w:hAnsi="Times New Roman" w:cs="Times New Roman"/>
          <w:color w:val="000000"/>
          <w:sz w:val="24"/>
        </w:rPr>
        <w:t xml:space="preserve"> Biết </w:t>
      </w:r>
      <w:r w:rsidRPr="00BF48A8">
        <w:rPr>
          <w:rFonts w:ascii="Times New Roman" w:hAnsi="Times New Roman" w:cs="Times New Roman"/>
          <w:color w:val="000000"/>
          <w:position w:val="-10"/>
          <w:sz w:val="24"/>
        </w:rPr>
        <w:object w:dxaOrig="540" w:dyaOrig="320" w14:anchorId="214BDC17">
          <v:shape id="_x0000_i7373" type="#_x0000_t75" style="width:27pt;height:16.15pt" o:ole="">
            <v:imagedata r:id="rId537" o:title=""/>
          </v:shape>
          <o:OLEObject Type="Embed" ProgID="Equation.DSMT4" ShapeID="_x0000_i7373" DrawAspect="Content" ObjectID="_1801842357" r:id="rId538"/>
        </w:object>
      </w:r>
      <w:r w:rsidRPr="00BF48A8">
        <w:rPr>
          <w:rFonts w:ascii="Times New Roman" w:hAnsi="Times New Roman" w:cs="Times New Roman"/>
          <w:color w:val="000000"/>
          <w:sz w:val="24"/>
        </w:rPr>
        <w:t xml:space="preserve"> là một nguyên hàm của hàm số </w:t>
      </w:r>
      <w:r w:rsidRPr="00BF48A8">
        <w:rPr>
          <w:rFonts w:ascii="Times New Roman" w:hAnsi="Times New Roman" w:cs="Times New Roman"/>
          <w:color w:val="000000"/>
          <w:position w:val="-10"/>
          <w:sz w:val="24"/>
        </w:rPr>
        <w:object w:dxaOrig="1520" w:dyaOrig="360" w14:anchorId="764718DF">
          <v:shape id="_x0000_i7374" type="#_x0000_t75" style="width:76.15pt;height:18pt" o:ole="">
            <v:imagedata r:id="rId539" o:title=""/>
          </v:shape>
          <o:OLEObject Type="Embed" ProgID="Equation.DSMT4" ShapeID="_x0000_i7374" DrawAspect="Content" ObjectID="_1801842358" r:id="rId540"/>
        </w:object>
      </w:r>
      <w:r w:rsidRPr="00BF48A8">
        <w:rPr>
          <w:rFonts w:ascii="Times New Roman" w:hAnsi="Times New Roman" w:cs="Times New Roman"/>
          <w:color w:val="000000"/>
          <w:sz w:val="24"/>
        </w:rPr>
        <w:t xml:space="preserve"> thỏa mãn </w:t>
      </w:r>
      <w:r w:rsidRPr="00BF48A8">
        <w:rPr>
          <w:rFonts w:ascii="Times New Roman" w:hAnsi="Times New Roman" w:cs="Times New Roman"/>
          <w:color w:val="000000"/>
          <w:position w:val="-10"/>
          <w:sz w:val="24"/>
        </w:rPr>
        <w:object w:dxaOrig="840" w:dyaOrig="320" w14:anchorId="20921DE5">
          <v:shape id="_x0000_i7375" type="#_x0000_t75" style="width:42pt;height:16.15pt" o:ole="">
            <v:imagedata r:id="rId541" o:title=""/>
          </v:shape>
          <o:OLEObject Type="Embed" ProgID="Equation.DSMT4" ShapeID="_x0000_i7375" DrawAspect="Content" ObjectID="_1801842359" r:id="rId542"/>
        </w:object>
      </w:r>
      <w:r w:rsidRPr="00BF48A8">
        <w:rPr>
          <w:rFonts w:ascii="Times New Roman" w:hAnsi="Times New Roman" w:cs="Times New Roman"/>
          <w:color w:val="000000"/>
          <w:sz w:val="24"/>
        </w:rPr>
        <w:t xml:space="preserve">. Tính </w:t>
      </w:r>
      <w:r w:rsidRPr="00BF48A8">
        <w:rPr>
          <w:rFonts w:ascii="Times New Roman" w:hAnsi="Times New Roman" w:cs="Times New Roman"/>
          <w:color w:val="000000"/>
          <w:position w:val="-10"/>
          <w:sz w:val="24"/>
        </w:rPr>
        <w:object w:dxaOrig="680" w:dyaOrig="320" w14:anchorId="2091AFD6">
          <v:shape id="_x0000_i7376" type="#_x0000_t75" style="width:34.15pt;height:16.15pt" o:ole="">
            <v:imagedata r:id="rId543" o:title=""/>
          </v:shape>
          <o:OLEObject Type="Embed" ProgID="Equation.DSMT4" ShapeID="_x0000_i7376" DrawAspect="Content" ObjectID="_1801842360" r:id="rId544"/>
        </w:object>
      </w:r>
      <w:r w:rsidRPr="00BF48A8">
        <w:rPr>
          <w:rFonts w:ascii="Times New Roman" w:hAnsi="Times New Roman" w:cs="Times New Roman"/>
          <w:color w:val="000000"/>
          <w:sz w:val="24"/>
        </w:rPr>
        <w:t xml:space="preserve"> (kết quả làm tròn đến hàng phần mười).</w:t>
      </w:r>
    </w:p>
    <w:p w14:paraId="0C16FA2B"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Lời giải:</w:t>
      </w:r>
    </w:p>
    <w:p w14:paraId="6887EA82"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16"/>
          <w:sz w:val="24"/>
        </w:rPr>
        <w:object w:dxaOrig="3519" w:dyaOrig="440" w14:anchorId="10136FD3">
          <v:shape id="_x0000_i7377" type="#_x0000_t75" style="width:175.9pt;height:22.15pt" o:ole="">
            <v:imagedata r:id="rId545" o:title=""/>
          </v:shape>
          <o:OLEObject Type="Embed" ProgID="Equation.DSMT4" ShapeID="_x0000_i7377" DrawAspect="Content" ObjectID="_1801842361" r:id="rId546"/>
        </w:object>
      </w:r>
      <w:r w:rsidRPr="00BF48A8">
        <w:rPr>
          <w:rFonts w:ascii="Times New Roman" w:hAnsi="Times New Roman" w:cs="Times New Roman"/>
          <w:color w:val="000000"/>
          <w:sz w:val="24"/>
        </w:rPr>
        <w:t>.</w:t>
      </w:r>
    </w:p>
    <w:p w14:paraId="413C617B"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10"/>
          <w:sz w:val="24"/>
        </w:rPr>
        <w:object w:dxaOrig="4060" w:dyaOrig="360" w14:anchorId="54B5A547">
          <v:shape id="_x0000_i7378" type="#_x0000_t75" style="width:202.9pt;height:18pt" o:ole="">
            <v:imagedata r:id="rId547" o:title=""/>
          </v:shape>
          <o:OLEObject Type="Embed" ProgID="Equation.DSMT4" ShapeID="_x0000_i7378" DrawAspect="Content" ObjectID="_1801842362" r:id="rId548"/>
        </w:object>
      </w:r>
      <w:r w:rsidRPr="00BF48A8">
        <w:rPr>
          <w:rFonts w:ascii="Times New Roman" w:hAnsi="Times New Roman" w:cs="Times New Roman"/>
          <w:color w:val="000000"/>
          <w:sz w:val="24"/>
        </w:rPr>
        <w:t>.</w:t>
      </w:r>
    </w:p>
    <w:p w14:paraId="447486DF"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Do đó </w:t>
      </w:r>
      <w:r w:rsidRPr="00BF48A8">
        <w:rPr>
          <w:rFonts w:ascii="Times New Roman" w:hAnsi="Times New Roman" w:cs="Times New Roman"/>
          <w:color w:val="000000"/>
          <w:position w:val="-10"/>
          <w:sz w:val="24"/>
        </w:rPr>
        <w:object w:dxaOrig="2439" w:dyaOrig="360" w14:anchorId="57927466">
          <v:shape id="_x0000_i7379" type="#_x0000_t75" style="width:121.9pt;height:18pt" o:ole="">
            <v:imagedata r:id="rId549" o:title=""/>
          </v:shape>
          <o:OLEObject Type="Embed" ProgID="Equation.DSMT4" ShapeID="_x0000_i7379" DrawAspect="Content" ObjectID="_1801842363" r:id="rId550"/>
        </w:object>
      </w:r>
      <w:r w:rsidRPr="00BF48A8">
        <w:rPr>
          <w:rFonts w:ascii="Times New Roman" w:hAnsi="Times New Roman" w:cs="Times New Roman"/>
          <w:color w:val="000000"/>
          <w:sz w:val="24"/>
        </w:rPr>
        <w:t>.</w:t>
      </w:r>
    </w:p>
    <w:p w14:paraId="4566F506"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24"/>
          <w:sz w:val="24"/>
        </w:rPr>
        <w:object w:dxaOrig="2840" w:dyaOrig="620" w14:anchorId="28886491">
          <v:shape id="_x0000_i7380" type="#_x0000_t75" style="width:142.15pt;height:31.15pt" o:ole="">
            <v:imagedata r:id="rId551" o:title=""/>
          </v:shape>
          <o:OLEObject Type="Embed" ProgID="Equation.DSMT4" ShapeID="_x0000_i7380" DrawAspect="Content" ObjectID="_1801842364" r:id="rId552"/>
        </w:object>
      </w:r>
      <w:r w:rsidRPr="00BF48A8">
        <w:rPr>
          <w:rFonts w:ascii="Times New Roman" w:hAnsi="Times New Roman" w:cs="Times New Roman"/>
          <w:color w:val="000000"/>
          <w:sz w:val="24"/>
        </w:rPr>
        <w:t xml:space="preserve">. </w:t>
      </w:r>
    </w:p>
    <w:p w14:paraId="19D2C31F"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Đáp án: 85,8</w:t>
      </w:r>
    </w:p>
    <w:p w14:paraId="45942ADE"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800080"/>
          <w:sz w:val="24"/>
        </w:rPr>
        <w:t>Câu 2.</w:t>
      </w:r>
      <w:r w:rsidRPr="00BF48A8">
        <w:rPr>
          <w:rFonts w:ascii="Times New Roman" w:hAnsi="Times New Roman" w:cs="Times New Roman"/>
          <w:color w:val="000000"/>
          <w:sz w:val="24"/>
        </w:rPr>
        <w:t xml:space="preserve"> Tại một nhà máy, gọi </w:t>
      </w:r>
      <w:r w:rsidRPr="00BF48A8">
        <w:rPr>
          <w:rFonts w:ascii="Times New Roman" w:hAnsi="Times New Roman" w:cs="Times New Roman"/>
          <w:color w:val="000000"/>
          <w:position w:val="-10"/>
          <w:sz w:val="24"/>
        </w:rPr>
        <w:object w:dxaOrig="540" w:dyaOrig="320" w14:anchorId="1386DDA7">
          <v:shape id="_x0000_i7381" type="#_x0000_t75" style="width:27pt;height:16.15pt" o:ole="">
            <v:imagedata r:id="rId553" o:title=""/>
          </v:shape>
          <o:OLEObject Type="Embed" ProgID="Equation.DSMT4" ShapeID="_x0000_i7381" DrawAspect="Content" ObjectID="_1801842365" r:id="rId554"/>
        </w:object>
      </w:r>
      <w:r w:rsidRPr="00BF48A8">
        <w:rPr>
          <w:rFonts w:ascii="Times New Roman" w:hAnsi="Times New Roman" w:cs="Times New Roman"/>
          <w:color w:val="000000"/>
          <w:sz w:val="24"/>
        </w:rPr>
        <w:t xml:space="preserve"> là tổng chi phí (tính theo triệu đồng) để sản xuất </w:t>
      </w:r>
      <w:r w:rsidRPr="00BF48A8">
        <w:rPr>
          <w:rFonts w:ascii="Times New Roman" w:hAnsi="Times New Roman" w:cs="Times New Roman"/>
          <w:color w:val="000000"/>
          <w:position w:val="-6"/>
          <w:sz w:val="24"/>
        </w:rPr>
        <w:object w:dxaOrig="200" w:dyaOrig="220" w14:anchorId="37F21461">
          <v:shape id="_x0000_i7382" type="#_x0000_t75" style="width:10.15pt;height:10.9pt" o:ole="">
            <v:imagedata r:id="rId555" o:title=""/>
          </v:shape>
          <o:OLEObject Type="Embed" ProgID="Equation.DSMT4" ShapeID="_x0000_i7382" DrawAspect="Content" ObjectID="_1801842366" r:id="rId556"/>
        </w:object>
      </w:r>
      <w:r w:rsidRPr="00BF48A8">
        <w:rPr>
          <w:rFonts w:ascii="Times New Roman" w:hAnsi="Times New Roman" w:cs="Times New Roman"/>
          <w:color w:val="000000"/>
          <w:sz w:val="24"/>
        </w:rPr>
        <w:t xml:space="preserve"> tấn sản phẩm Y trong một tháng. Khi đó, đạo hàm </w:t>
      </w:r>
      <w:r w:rsidRPr="00BF48A8">
        <w:rPr>
          <w:rFonts w:ascii="Times New Roman" w:hAnsi="Times New Roman" w:cs="Times New Roman"/>
          <w:color w:val="000000"/>
          <w:position w:val="-10"/>
          <w:sz w:val="24"/>
        </w:rPr>
        <w:object w:dxaOrig="580" w:dyaOrig="320" w14:anchorId="5D04965E">
          <v:shape id="_x0000_i7383" type="#_x0000_t75" style="width:28.9pt;height:16.15pt" o:ole="">
            <v:imagedata r:id="rId557" o:title=""/>
          </v:shape>
          <o:OLEObject Type="Embed" ProgID="Equation.DSMT4" ShapeID="_x0000_i7383" DrawAspect="Content" ObjectID="_1801842367" r:id="rId558"/>
        </w:object>
      </w:r>
      <w:r w:rsidRPr="00BF48A8">
        <w:rPr>
          <w:rFonts w:ascii="Times New Roman" w:hAnsi="Times New Roman" w:cs="Times New Roman"/>
          <w:color w:val="000000"/>
          <w:sz w:val="24"/>
        </w:rPr>
        <w:t xml:space="preserve">, gọi là chi phí cận biên, cho biết tốc độ tăng tổng chi phí theo lượng sản phẩm được sản xuất. Giả sử chi phí cận biên (tính theo triệu đồng trên tấn) của nhà máy được ước lượng bởi công thức </w:t>
      </w:r>
      <w:r w:rsidRPr="00BF48A8">
        <w:rPr>
          <w:rFonts w:ascii="Times New Roman" w:hAnsi="Times New Roman" w:cs="Times New Roman"/>
          <w:color w:val="000000"/>
          <w:position w:val="-10"/>
          <w:sz w:val="24"/>
        </w:rPr>
        <w:object w:dxaOrig="2940" w:dyaOrig="360" w14:anchorId="140978C8">
          <v:shape id="_x0000_i7384" type="#_x0000_t75" style="width:147pt;height:18pt" o:ole="">
            <v:imagedata r:id="rId559" o:title=""/>
          </v:shape>
          <o:OLEObject Type="Embed" ProgID="Equation.DSMT4" ShapeID="_x0000_i7384" DrawAspect="Content" ObjectID="_1801842368" r:id="rId560"/>
        </w:object>
      </w:r>
      <w:r w:rsidRPr="00BF48A8">
        <w:rPr>
          <w:rFonts w:ascii="Times New Roman" w:hAnsi="Times New Roman" w:cs="Times New Roman"/>
          <w:color w:val="000000"/>
          <w:sz w:val="24"/>
        </w:rPr>
        <w:t xml:space="preserve"> với  </w:t>
      </w:r>
      <w:r w:rsidRPr="00BF48A8">
        <w:rPr>
          <w:rFonts w:ascii="Times New Roman" w:hAnsi="Times New Roman" w:cs="Times New Roman"/>
          <w:color w:val="000000"/>
          <w:position w:val="-6"/>
          <w:sz w:val="24"/>
        </w:rPr>
        <w:object w:dxaOrig="1120" w:dyaOrig="279" w14:anchorId="4A6B41F5">
          <v:shape id="_x0000_i7385" type="#_x0000_t75" style="width:55.9pt;height:13.9pt" o:ole="">
            <v:imagedata r:id="rId561" o:title=""/>
          </v:shape>
          <o:OLEObject Type="Embed" ProgID="Equation.DSMT4" ShapeID="_x0000_i7385" DrawAspect="Content" ObjectID="_1801842369" r:id="rId562"/>
        </w:object>
      </w:r>
      <w:r w:rsidRPr="00BF48A8">
        <w:rPr>
          <w:rFonts w:ascii="Times New Roman" w:hAnsi="Times New Roman" w:cs="Times New Roman"/>
          <w:color w:val="000000"/>
          <w:sz w:val="24"/>
        </w:rPr>
        <w:t>.</w:t>
      </w:r>
    </w:p>
    <w:p w14:paraId="603D5FBD"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Biết rằng </w:t>
      </w:r>
      <w:r w:rsidRPr="00BF48A8">
        <w:rPr>
          <w:rFonts w:ascii="Times New Roman" w:hAnsi="Times New Roman" w:cs="Times New Roman"/>
          <w:color w:val="000000"/>
          <w:position w:val="-10"/>
          <w:sz w:val="24"/>
        </w:rPr>
        <w:object w:dxaOrig="999" w:dyaOrig="320" w14:anchorId="0FCE41C7">
          <v:shape id="_x0000_i7386" type="#_x0000_t75" style="width:49.9pt;height:16.15pt" o:ole="">
            <v:imagedata r:id="rId563" o:title=""/>
          </v:shape>
          <o:OLEObject Type="Embed" ProgID="Equation.DSMT4" ShapeID="_x0000_i7386" DrawAspect="Content" ObjectID="_1801842370" r:id="rId564"/>
        </w:object>
      </w:r>
      <w:r w:rsidRPr="00BF48A8">
        <w:rPr>
          <w:rFonts w:ascii="Times New Roman" w:hAnsi="Times New Roman" w:cs="Times New Roman"/>
          <w:color w:val="000000"/>
          <w:sz w:val="24"/>
        </w:rPr>
        <w:t xml:space="preserve"> triệu đồng, gọi là chi phí cố định. Tính tổng chi phí khi nhà máy sản xuất </w:t>
      </w:r>
      <w:r w:rsidRPr="00BF48A8">
        <w:rPr>
          <w:rFonts w:ascii="Times New Roman" w:hAnsi="Times New Roman" w:cs="Times New Roman"/>
          <w:color w:val="000000"/>
          <w:position w:val="-6"/>
          <w:sz w:val="24"/>
        </w:rPr>
        <w:object w:dxaOrig="300" w:dyaOrig="279" w14:anchorId="76BE26BD">
          <v:shape id="_x0000_i7387" type="#_x0000_t75" style="width:15pt;height:13.9pt" o:ole="">
            <v:imagedata r:id="rId565" o:title=""/>
          </v:shape>
          <o:OLEObject Type="Embed" ProgID="Equation.DSMT4" ShapeID="_x0000_i7387" DrawAspect="Content" ObjectID="_1801842371" r:id="rId566"/>
        </w:object>
      </w:r>
      <w:r w:rsidRPr="00BF48A8">
        <w:rPr>
          <w:rFonts w:ascii="Times New Roman" w:hAnsi="Times New Roman" w:cs="Times New Roman"/>
          <w:color w:val="000000"/>
          <w:sz w:val="24"/>
        </w:rPr>
        <w:t xml:space="preserve"> tấn sản phẩm Y trong tháng (kết quả làm tròn đến hàng đơn vị).</w:t>
      </w:r>
    </w:p>
    <w:p w14:paraId="2D8EAE60"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Lời giải:</w:t>
      </w:r>
    </w:p>
    <w:p w14:paraId="55C4751C"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32"/>
          <w:sz w:val="24"/>
        </w:rPr>
        <w:object w:dxaOrig="5420" w:dyaOrig="760" w14:anchorId="77E10A62">
          <v:shape id="_x0000_i7388" type="#_x0000_t75" style="width:271.15pt;height:37.9pt" o:ole="">
            <v:imagedata r:id="rId567" o:title=""/>
          </v:shape>
          <o:OLEObject Type="Embed" ProgID="Equation.DSMT4" ShapeID="_x0000_i7388" DrawAspect="Content" ObjectID="_1801842372" r:id="rId568"/>
        </w:object>
      </w:r>
    </w:p>
    <w:p w14:paraId="6CCDA403"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10"/>
          <w:sz w:val="24"/>
        </w:rPr>
        <w:object w:dxaOrig="940" w:dyaOrig="320" w14:anchorId="0F5836D5">
          <v:shape id="_x0000_i7389" type="#_x0000_t75" style="width:46.9pt;height:16.15pt" o:ole="">
            <v:imagedata r:id="rId569" o:title=""/>
          </v:shape>
          <o:OLEObject Type="Embed" ProgID="Equation.DSMT4" ShapeID="_x0000_i7389" DrawAspect="Content" ObjectID="_1801842373" r:id="rId570"/>
        </w:object>
      </w:r>
      <w:r w:rsidRPr="00BF48A8">
        <w:rPr>
          <w:rFonts w:ascii="Times New Roman" w:hAnsi="Times New Roman" w:cs="Times New Roman"/>
          <w:color w:val="000000"/>
          <w:sz w:val="24"/>
        </w:rPr>
        <w:t>.</w:t>
      </w:r>
    </w:p>
    <w:p w14:paraId="2819F60F"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Suy ra: </w:t>
      </w:r>
      <w:r w:rsidRPr="00BF48A8">
        <w:rPr>
          <w:rFonts w:ascii="Times New Roman" w:hAnsi="Times New Roman" w:cs="Times New Roman"/>
          <w:color w:val="000000"/>
          <w:position w:val="-10"/>
          <w:sz w:val="24"/>
        </w:rPr>
        <w:object w:dxaOrig="2600" w:dyaOrig="320" w14:anchorId="463C4C24">
          <v:shape id="_x0000_i7390" type="#_x0000_t75" style="width:130.15pt;height:16.15pt" o:ole="">
            <v:imagedata r:id="rId571" o:title=""/>
          </v:shape>
          <o:OLEObject Type="Embed" ProgID="Equation.DSMT4" ShapeID="_x0000_i7390" DrawAspect="Content" ObjectID="_1801842374" r:id="rId572"/>
        </w:object>
      </w:r>
      <w:r w:rsidRPr="00BF48A8">
        <w:rPr>
          <w:rFonts w:ascii="Times New Roman" w:hAnsi="Times New Roman" w:cs="Times New Roman"/>
          <w:color w:val="000000"/>
          <w:sz w:val="24"/>
        </w:rPr>
        <w:t xml:space="preserve">. </w:t>
      </w:r>
    </w:p>
    <w:p w14:paraId="070177BE"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Đáp án: 565</w:t>
      </w:r>
    </w:p>
    <w:p w14:paraId="5E5B62C7"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800080"/>
          <w:sz w:val="24"/>
        </w:rPr>
        <w:t>Câu 3.</w:t>
      </w:r>
      <w:r w:rsidRPr="00BF48A8">
        <w:rPr>
          <w:rFonts w:ascii="Times New Roman" w:hAnsi="Times New Roman" w:cs="Times New Roman"/>
          <w:color w:val="000000"/>
          <w:sz w:val="24"/>
        </w:rPr>
        <w:t xml:space="preserve"> Tính diện tích hình phẳng giới hạn bởi đồ thị các hàm số </w:t>
      </w:r>
      <w:r w:rsidRPr="00BF48A8">
        <w:rPr>
          <w:rFonts w:ascii="Times New Roman" w:hAnsi="Times New Roman" w:cs="Times New Roman"/>
          <w:color w:val="000000"/>
          <w:position w:val="-10"/>
          <w:sz w:val="24"/>
        </w:rPr>
        <w:object w:dxaOrig="1980" w:dyaOrig="360" w14:anchorId="1241D4DA">
          <v:shape id="_x0000_i7391" type="#_x0000_t75" style="width:99pt;height:18pt" o:ole="">
            <v:imagedata r:id="rId573" o:title=""/>
          </v:shape>
          <o:OLEObject Type="Embed" ProgID="Equation.DSMT4" ShapeID="_x0000_i7391" DrawAspect="Content" ObjectID="_1801842375" r:id="rId574"/>
        </w:object>
      </w:r>
      <w:r w:rsidRPr="00BF48A8">
        <w:rPr>
          <w:rFonts w:ascii="Times New Roman" w:hAnsi="Times New Roman" w:cs="Times New Roman"/>
          <w:color w:val="000000"/>
          <w:sz w:val="24"/>
        </w:rPr>
        <w:t xml:space="preserve"> và </w:t>
      </w:r>
      <w:r w:rsidRPr="00BF48A8">
        <w:rPr>
          <w:rFonts w:ascii="Times New Roman" w:hAnsi="Times New Roman" w:cs="Times New Roman"/>
          <w:color w:val="000000"/>
          <w:position w:val="-10"/>
          <w:sz w:val="24"/>
        </w:rPr>
        <w:object w:dxaOrig="1420" w:dyaOrig="360" w14:anchorId="028F6586">
          <v:shape id="_x0000_i7392" type="#_x0000_t75" style="width:70.9pt;height:18pt" o:ole="">
            <v:imagedata r:id="rId575" o:title=""/>
          </v:shape>
          <o:OLEObject Type="Embed" ProgID="Equation.DSMT4" ShapeID="_x0000_i7392" DrawAspect="Content" ObjectID="_1801842376" r:id="rId576"/>
        </w:object>
      </w:r>
      <w:r w:rsidRPr="00BF48A8">
        <w:rPr>
          <w:rFonts w:ascii="Times New Roman" w:hAnsi="Times New Roman" w:cs="Times New Roman"/>
          <w:color w:val="000000"/>
          <w:sz w:val="24"/>
        </w:rPr>
        <w:t>.</w:t>
      </w:r>
    </w:p>
    <w:p w14:paraId="72E95351"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Lời giải:</w:t>
      </w:r>
    </w:p>
    <w:p w14:paraId="7C2E4142"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Xét phương trình:</w:t>
      </w:r>
    </w:p>
    <w:p w14:paraId="158A847B"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6"/>
          <w:sz w:val="24"/>
        </w:rPr>
        <w:object w:dxaOrig="2820" w:dyaOrig="320" w14:anchorId="52366D3E">
          <v:shape id="_x0000_i7393" type="#_x0000_t75" style="width:141pt;height:16.15pt" o:ole="">
            <v:imagedata r:id="rId577" o:title=""/>
          </v:shape>
          <o:OLEObject Type="Embed" ProgID="Equation.DSMT4" ShapeID="_x0000_i7393" DrawAspect="Content" ObjectID="_1801842377" r:id="rId578"/>
        </w:object>
      </w:r>
    </w:p>
    <w:p w14:paraId="7E090DC4"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6"/>
          <w:sz w:val="24"/>
        </w:rPr>
        <w:object w:dxaOrig="2100" w:dyaOrig="320" w14:anchorId="0D09B9C6">
          <v:shape id="_x0000_i7394" type="#_x0000_t75" style="width:105pt;height:16.15pt" o:ole="">
            <v:imagedata r:id="rId579" o:title=""/>
          </v:shape>
          <o:OLEObject Type="Embed" ProgID="Equation.DSMT4" ShapeID="_x0000_i7394" DrawAspect="Content" ObjectID="_1801842378" r:id="rId580"/>
        </w:object>
      </w:r>
      <w:r w:rsidRPr="00BF48A8">
        <w:rPr>
          <w:rFonts w:ascii="Times New Roman" w:hAnsi="Times New Roman" w:cs="Times New Roman"/>
          <w:color w:val="000000"/>
          <w:sz w:val="24"/>
        </w:rPr>
        <w:t xml:space="preserve"> </w:t>
      </w:r>
    </w:p>
    <w:p w14:paraId="3C62030D"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10"/>
          <w:sz w:val="24"/>
        </w:rPr>
        <w:object w:dxaOrig="2079" w:dyaOrig="320" w14:anchorId="492887AB">
          <v:shape id="_x0000_i7395" type="#_x0000_t75" style="width:103.9pt;height:16.15pt" o:ole="">
            <v:imagedata r:id="rId581" o:title=""/>
          </v:shape>
          <o:OLEObject Type="Embed" ProgID="Equation.DSMT4" ShapeID="_x0000_i7395" DrawAspect="Content" ObjectID="_1801842379" r:id="rId582"/>
        </w:object>
      </w:r>
      <w:r w:rsidRPr="00BF48A8">
        <w:rPr>
          <w:rFonts w:ascii="Times New Roman" w:hAnsi="Times New Roman" w:cs="Times New Roman"/>
          <w:color w:val="000000"/>
          <w:sz w:val="24"/>
        </w:rPr>
        <w:t>.</w:t>
      </w:r>
    </w:p>
    <w:p w14:paraId="171BE477"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lastRenderedPageBreak/>
        <w:t>Diện tích hình phẳng là:</w:t>
      </w:r>
    </w:p>
    <w:p w14:paraId="24185B6F"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32"/>
          <w:sz w:val="24"/>
        </w:rPr>
        <w:object w:dxaOrig="5760" w:dyaOrig="760" w14:anchorId="32E98171">
          <v:shape id="_x0000_i7396" type="#_x0000_t75" style="width:4in;height:37.9pt" o:ole="">
            <v:imagedata r:id="rId583" o:title=""/>
          </v:shape>
          <o:OLEObject Type="Embed" ProgID="Equation.DSMT4" ShapeID="_x0000_i7396" DrawAspect="Content" ObjectID="_1801842380" r:id="rId584"/>
        </w:object>
      </w:r>
      <w:r w:rsidRPr="00BF48A8">
        <w:rPr>
          <w:rFonts w:ascii="Times New Roman" w:hAnsi="Times New Roman" w:cs="Times New Roman"/>
          <w:color w:val="000000"/>
          <w:sz w:val="24"/>
        </w:rPr>
        <w:t xml:space="preserve">. </w:t>
      </w:r>
    </w:p>
    <w:p w14:paraId="55787FA0"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Đáp án: 11,8</w:t>
      </w:r>
    </w:p>
    <w:p w14:paraId="0AC4EFD9"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800080"/>
          <w:sz w:val="24"/>
        </w:rPr>
        <w:t>Câu 4.</w:t>
      </w:r>
      <w:r w:rsidRPr="00BF48A8">
        <w:rPr>
          <w:rFonts w:ascii="Times New Roman" w:hAnsi="Times New Roman" w:cs="Times New Roman"/>
          <w:color w:val="000000"/>
          <w:sz w:val="24"/>
        </w:rPr>
        <w:t xml:space="preserve"> Trong không gian </w:t>
      </w:r>
      <w:r w:rsidRPr="00BF48A8">
        <w:rPr>
          <w:rFonts w:ascii="Times New Roman" w:hAnsi="Times New Roman" w:cs="Times New Roman"/>
          <w:color w:val="000000"/>
          <w:position w:val="-10"/>
          <w:sz w:val="24"/>
        </w:rPr>
        <w:object w:dxaOrig="560" w:dyaOrig="320" w14:anchorId="4317891E">
          <v:shape id="_x0000_i7397" type="#_x0000_t75" style="width:28.15pt;height:16.15pt" o:ole="">
            <v:imagedata r:id="rId585" o:title=""/>
          </v:shape>
          <o:OLEObject Type="Embed" ProgID="Equation.DSMT4" ShapeID="_x0000_i7397" DrawAspect="Content" ObjectID="_1801842381" r:id="rId586"/>
        </w:object>
      </w:r>
      <w:r w:rsidRPr="00BF48A8">
        <w:rPr>
          <w:rFonts w:ascii="Times New Roman" w:hAnsi="Times New Roman" w:cs="Times New Roman"/>
          <w:color w:val="000000"/>
          <w:sz w:val="24"/>
        </w:rPr>
        <w:t xml:space="preserve">, cho mặt phẳng </w:t>
      </w:r>
      <w:r w:rsidRPr="00BF48A8">
        <w:rPr>
          <w:rFonts w:ascii="Times New Roman" w:hAnsi="Times New Roman" w:cs="Times New Roman"/>
          <w:color w:val="000000"/>
          <w:position w:val="-10"/>
          <w:sz w:val="24"/>
        </w:rPr>
        <w:object w:dxaOrig="400" w:dyaOrig="320" w14:anchorId="78F41F28">
          <v:shape id="_x0000_i7398" type="#_x0000_t75" style="width:19.9pt;height:16.15pt" o:ole="">
            <v:imagedata r:id="rId587" o:title=""/>
          </v:shape>
          <o:OLEObject Type="Embed" ProgID="Equation.DSMT4" ShapeID="_x0000_i7398" DrawAspect="Content" ObjectID="_1801842382" r:id="rId588"/>
        </w:object>
      </w:r>
      <w:r w:rsidRPr="00BF48A8">
        <w:rPr>
          <w:rFonts w:ascii="Times New Roman" w:hAnsi="Times New Roman" w:cs="Times New Roman"/>
          <w:color w:val="000000"/>
          <w:sz w:val="24"/>
        </w:rPr>
        <w:t xml:space="preserve"> có phương trình </w:t>
      </w:r>
      <w:r w:rsidRPr="00BF48A8">
        <w:rPr>
          <w:rFonts w:ascii="Times New Roman" w:hAnsi="Times New Roman" w:cs="Times New Roman"/>
          <w:color w:val="000000"/>
          <w:position w:val="-10"/>
          <w:sz w:val="24"/>
        </w:rPr>
        <w:object w:dxaOrig="2160" w:dyaOrig="320" w14:anchorId="485C4AE0">
          <v:shape id="_x0000_i7399" type="#_x0000_t75" style="width:108pt;height:16.15pt" o:ole="">
            <v:imagedata r:id="rId589" o:title=""/>
          </v:shape>
          <o:OLEObject Type="Embed" ProgID="Equation.DSMT4" ShapeID="_x0000_i7399" DrawAspect="Content" ObjectID="_1801842383" r:id="rId590"/>
        </w:object>
      </w:r>
      <w:r w:rsidRPr="00BF48A8">
        <w:rPr>
          <w:rFonts w:ascii="Times New Roman" w:hAnsi="Times New Roman" w:cs="Times New Roman"/>
          <w:color w:val="000000"/>
          <w:sz w:val="24"/>
        </w:rPr>
        <w:t xml:space="preserve">. Mặt phẳng </w:t>
      </w:r>
      <w:r w:rsidRPr="00BF48A8">
        <w:rPr>
          <w:rFonts w:ascii="Times New Roman" w:hAnsi="Times New Roman" w:cs="Times New Roman"/>
          <w:color w:val="000000"/>
          <w:position w:val="-10"/>
          <w:sz w:val="24"/>
        </w:rPr>
        <w:object w:dxaOrig="380" w:dyaOrig="320" w14:anchorId="17B14B45">
          <v:shape id="_x0000_i7400" type="#_x0000_t75" style="width:19.15pt;height:16.15pt" o:ole="">
            <v:imagedata r:id="rId591" o:title=""/>
          </v:shape>
          <o:OLEObject Type="Embed" ProgID="Equation.DSMT4" ShapeID="_x0000_i7400" DrawAspect="Content" ObjectID="_1801842384" r:id="rId592"/>
        </w:object>
      </w:r>
      <w:r w:rsidRPr="00BF48A8">
        <w:rPr>
          <w:rFonts w:ascii="Times New Roman" w:hAnsi="Times New Roman" w:cs="Times New Roman"/>
          <w:color w:val="000000"/>
          <w:sz w:val="24"/>
        </w:rPr>
        <w:t xml:space="preserve"> đi qua hai điểm </w:t>
      </w:r>
      <w:r w:rsidRPr="00BF48A8">
        <w:rPr>
          <w:rFonts w:ascii="Times New Roman" w:hAnsi="Times New Roman" w:cs="Times New Roman"/>
          <w:color w:val="000000"/>
          <w:position w:val="-10"/>
          <w:sz w:val="24"/>
        </w:rPr>
        <w:object w:dxaOrig="2400" w:dyaOrig="320" w14:anchorId="07A14C05">
          <v:shape id="_x0000_i7401" type="#_x0000_t75" style="width:120pt;height:16.15pt" o:ole="">
            <v:imagedata r:id="rId593" o:title=""/>
          </v:shape>
          <o:OLEObject Type="Embed" ProgID="Equation.DSMT4" ShapeID="_x0000_i7401" DrawAspect="Content" ObjectID="_1801842385" r:id="rId594"/>
        </w:object>
      </w:r>
      <w:r w:rsidRPr="00BF48A8">
        <w:rPr>
          <w:rFonts w:ascii="Times New Roman" w:hAnsi="Times New Roman" w:cs="Times New Roman"/>
          <w:color w:val="000000"/>
          <w:sz w:val="24"/>
        </w:rPr>
        <w:t xml:space="preserve"> và vuông góc với </w:t>
      </w:r>
      <w:r w:rsidRPr="00BF48A8">
        <w:rPr>
          <w:rFonts w:ascii="Times New Roman" w:hAnsi="Times New Roman" w:cs="Times New Roman"/>
          <w:color w:val="000000"/>
          <w:position w:val="-10"/>
          <w:sz w:val="24"/>
        </w:rPr>
        <w:object w:dxaOrig="400" w:dyaOrig="320" w14:anchorId="51EE06E6">
          <v:shape id="_x0000_i7402" type="#_x0000_t75" style="width:19.9pt;height:16.15pt" o:ole="">
            <v:imagedata r:id="rId595" o:title=""/>
          </v:shape>
          <o:OLEObject Type="Embed" ProgID="Equation.DSMT4" ShapeID="_x0000_i7402" DrawAspect="Content" ObjectID="_1801842386" r:id="rId596"/>
        </w:object>
      </w:r>
      <w:r w:rsidRPr="00BF48A8">
        <w:rPr>
          <w:rFonts w:ascii="Times New Roman" w:hAnsi="Times New Roman" w:cs="Times New Roman"/>
          <w:color w:val="000000"/>
          <w:sz w:val="24"/>
        </w:rPr>
        <w:t xml:space="preserve"> có phương trình dạng </w:t>
      </w:r>
      <w:r w:rsidRPr="00BF48A8">
        <w:rPr>
          <w:rFonts w:ascii="Times New Roman" w:hAnsi="Times New Roman" w:cs="Times New Roman"/>
          <w:color w:val="000000"/>
          <w:position w:val="-10"/>
          <w:sz w:val="24"/>
        </w:rPr>
        <w:object w:dxaOrig="2060" w:dyaOrig="320" w14:anchorId="338B9067">
          <v:shape id="_x0000_i7403" type="#_x0000_t75" style="width:103.15pt;height:16.15pt" o:ole="">
            <v:imagedata r:id="rId597" o:title=""/>
          </v:shape>
          <o:OLEObject Type="Embed" ProgID="Equation.DSMT4" ShapeID="_x0000_i7403" DrawAspect="Content" ObjectID="_1801842387" r:id="rId598"/>
        </w:object>
      </w:r>
      <w:r w:rsidRPr="00BF48A8">
        <w:rPr>
          <w:rFonts w:ascii="Times New Roman" w:hAnsi="Times New Roman" w:cs="Times New Roman"/>
          <w:color w:val="000000"/>
          <w:sz w:val="24"/>
        </w:rPr>
        <w:t xml:space="preserve">. Tính </w:t>
      </w:r>
      <w:r w:rsidRPr="00BF48A8">
        <w:rPr>
          <w:rFonts w:ascii="Times New Roman" w:hAnsi="Times New Roman" w:cs="Times New Roman"/>
          <w:color w:val="000000"/>
          <w:position w:val="-6"/>
          <w:sz w:val="24"/>
        </w:rPr>
        <w:object w:dxaOrig="859" w:dyaOrig="279" w14:anchorId="0C2F9A02">
          <v:shape id="_x0000_i7404" type="#_x0000_t75" style="width:43.15pt;height:13.9pt" o:ole="">
            <v:imagedata r:id="rId599" o:title=""/>
          </v:shape>
          <o:OLEObject Type="Embed" ProgID="Equation.DSMT4" ShapeID="_x0000_i7404" DrawAspect="Content" ObjectID="_1801842388" r:id="rId600"/>
        </w:object>
      </w:r>
      <w:r w:rsidRPr="00BF48A8">
        <w:rPr>
          <w:rFonts w:ascii="Times New Roman" w:hAnsi="Times New Roman" w:cs="Times New Roman"/>
          <w:color w:val="000000"/>
          <w:sz w:val="24"/>
        </w:rPr>
        <w:t>.</w:t>
      </w:r>
    </w:p>
    <w:p w14:paraId="40321FB0"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b/>
          <w:color w:val="000000"/>
          <w:sz w:val="24"/>
        </w:rPr>
        <w:t>Lời giải:</w:t>
      </w:r>
    </w:p>
    <w:p w14:paraId="5DF68431"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12"/>
          <w:sz w:val="24"/>
        </w:rPr>
        <w:object w:dxaOrig="3159" w:dyaOrig="400" w14:anchorId="1934095C">
          <v:shape id="_x0000_i7405" type="#_x0000_t75" style="width:157.9pt;height:19.9pt" o:ole="">
            <v:imagedata r:id="rId601" o:title=""/>
          </v:shape>
          <o:OLEObject Type="Embed" ProgID="Equation.DSMT4" ShapeID="_x0000_i7405" DrawAspect="Content" ObjectID="_1801842389" r:id="rId602"/>
        </w:object>
      </w:r>
      <w:r w:rsidRPr="00BF48A8">
        <w:rPr>
          <w:rFonts w:ascii="Times New Roman" w:hAnsi="Times New Roman" w:cs="Times New Roman"/>
          <w:color w:val="000000"/>
          <w:sz w:val="24"/>
        </w:rPr>
        <w:t>.</w:t>
      </w:r>
    </w:p>
    <w:p w14:paraId="553A4329"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Mặt phẳng </w:t>
      </w:r>
      <w:r w:rsidRPr="00BF48A8">
        <w:rPr>
          <w:rFonts w:ascii="Times New Roman" w:hAnsi="Times New Roman" w:cs="Times New Roman"/>
          <w:color w:val="000000"/>
          <w:position w:val="-10"/>
          <w:sz w:val="24"/>
        </w:rPr>
        <w:object w:dxaOrig="380" w:dyaOrig="320" w14:anchorId="7C57BE99">
          <v:shape id="_x0000_i7406" type="#_x0000_t75" style="width:19.15pt;height:16.15pt" o:ole="">
            <v:imagedata r:id="rId603" o:title=""/>
          </v:shape>
          <o:OLEObject Type="Embed" ProgID="Equation.DSMT4" ShapeID="_x0000_i7406" DrawAspect="Content" ObjectID="_1801842390" r:id="rId604"/>
        </w:object>
      </w:r>
      <w:r w:rsidRPr="00BF48A8">
        <w:rPr>
          <w:rFonts w:ascii="Times New Roman" w:hAnsi="Times New Roman" w:cs="Times New Roman"/>
          <w:color w:val="000000"/>
          <w:sz w:val="24"/>
        </w:rPr>
        <w:t xml:space="preserve"> nhận </w:t>
      </w:r>
      <w:r w:rsidRPr="00BF48A8">
        <w:rPr>
          <w:rFonts w:ascii="Times New Roman" w:hAnsi="Times New Roman" w:cs="Times New Roman"/>
          <w:color w:val="000000"/>
          <w:position w:val="-12"/>
          <w:sz w:val="24"/>
        </w:rPr>
        <w:object w:dxaOrig="740" w:dyaOrig="400" w14:anchorId="4D37EBEB">
          <v:shape id="_x0000_i7407" type="#_x0000_t75" style="width:37.15pt;height:19.9pt" o:ole="">
            <v:imagedata r:id="rId605" o:title=""/>
          </v:shape>
          <o:OLEObject Type="Embed" ProgID="Equation.DSMT4" ShapeID="_x0000_i7407" DrawAspect="Content" ObjectID="_1801842391" r:id="rId606"/>
        </w:object>
      </w:r>
      <w:r w:rsidRPr="00BF48A8">
        <w:rPr>
          <w:rFonts w:ascii="Times New Roman" w:hAnsi="Times New Roman" w:cs="Times New Roman"/>
          <w:color w:val="000000"/>
          <w:sz w:val="24"/>
        </w:rPr>
        <w:t xml:space="preserve"> làm cặp véctơ chỉ phương.</w:t>
      </w:r>
    </w:p>
    <w:p w14:paraId="372F634C"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position w:val="-12"/>
          <w:sz w:val="24"/>
        </w:rPr>
        <w:object w:dxaOrig="2299" w:dyaOrig="400" w14:anchorId="7562656B">
          <v:shape id="_x0000_i7408" type="#_x0000_t75" style="width:115.15pt;height:19.9pt" o:ole="">
            <v:imagedata r:id="rId607" o:title=""/>
          </v:shape>
          <o:OLEObject Type="Embed" ProgID="Equation.DSMT4" ShapeID="_x0000_i7408" DrawAspect="Content" ObjectID="_1801842392" r:id="rId608"/>
        </w:object>
      </w:r>
      <w:r w:rsidRPr="00BF48A8">
        <w:rPr>
          <w:rFonts w:ascii="Times New Roman" w:hAnsi="Times New Roman" w:cs="Times New Roman"/>
          <w:color w:val="000000"/>
          <w:sz w:val="24"/>
        </w:rPr>
        <w:t xml:space="preserve"> là một véctơ pháp tuyến của mặt phẳng </w:t>
      </w:r>
      <w:r w:rsidRPr="00BF48A8">
        <w:rPr>
          <w:rFonts w:ascii="Times New Roman" w:hAnsi="Times New Roman" w:cs="Times New Roman"/>
          <w:color w:val="000000"/>
          <w:position w:val="-10"/>
          <w:sz w:val="24"/>
        </w:rPr>
        <w:object w:dxaOrig="380" w:dyaOrig="320" w14:anchorId="5AD9ABE9">
          <v:shape id="_x0000_i7409" type="#_x0000_t75" style="width:19.15pt;height:16.15pt" o:ole="">
            <v:imagedata r:id="rId609" o:title=""/>
          </v:shape>
          <o:OLEObject Type="Embed" ProgID="Equation.DSMT4" ShapeID="_x0000_i7409" DrawAspect="Content" ObjectID="_1801842393" r:id="rId610"/>
        </w:object>
      </w:r>
      <w:r w:rsidRPr="00BF48A8">
        <w:rPr>
          <w:rFonts w:ascii="Times New Roman" w:hAnsi="Times New Roman" w:cs="Times New Roman"/>
          <w:color w:val="000000"/>
          <w:sz w:val="24"/>
        </w:rPr>
        <w:t>.</w:t>
      </w:r>
    </w:p>
    <w:p w14:paraId="30012790"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Phương trình </w:t>
      </w:r>
      <w:r w:rsidRPr="00BF48A8">
        <w:rPr>
          <w:rFonts w:ascii="Times New Roman" w:hAnsi="Times New Roman" w:cs="Times New Roman"/>
          <w:color w:val="000000"/>
          <w:position w:val="-10"/>
          <w:sz w:val="24"/>
        </w:rPr>
        <w:object w:dxaOrig="3980" w:dyaOrig="320" w14:anchorId="6BA4F52A">
          <v:shape id="_x0000_i7410" type="#_x0000_t75" style="width:199.15pt;height:16.15pt" o:ole="">
            <v:imagedata r:id="rId611" o:title=""/>
          </v:shape>
          <o:OLEObject Type="Embed" ProgID="Equation.DSMT4" ShapeID="_x0000_i7410" DrawAspect="Content" ObjectID="_1801842394" r:id="rId612"/>
        </w:object>
      </w:r>
      <w:r w:rsidRPr="00BF48A8">
        <w:rPr>
          <w:rFonts w:ascii="Times New Roman" w:hAnsi="Times New Roman" w:cs="Times New Roman"/>
          <w:color w:val="000000"/>
          <w:sz w:val="24"/>
        </w:rPr>
        <w:t xml:space="preserve"> </w:t>
      </w:r>
      <w:r w:rsidRPr="00BF48A8">
        <w:rPr>
          <w:rFonts w:ascii="Times New Roman" w:hAnsi="Times New Roman" w:cs="Times New Roman"/>
          <w:color w:val="000000"/>
          <w:position w:val="-10"/>
          <w:sz w:val="24"/>
        </w:rPr>
        <w:object w:dxaOrig="2940" w:dyaOrig="320" w14:anchorId="325E3F33">
          <v:shape id="_x0000_i7411" type="#_x0000_t75" style="width:147pt;height:16.15pt" o:ole="">
            <v:imagedata r:id="rId613" o:title=""/>
          </v:shape>
          <o:OLEObject Type="Embed" ProgID="Equation.DSMT4" ShapeID="_x0000_i7411" DrawAspect="Content" ObjectID="_1801842395" r:id="rId614"/>
        </w:object>
      </w:r>
      <w:r w:rsidRPr="00BF48A8">
        <w:rPr>
          <w:rFonts w:ascii="Times New Roman" w:hAnsi="Times New Roman" w:cs="Times New Roman"/>
          <w:color w:val="000000"/>
          <w:sz w:val="24"/>
        </w:rPr>
        <w:t>.</w:t>
      </w:r>
    </w:p>
    <w:p w14:paraId="375787B2" w14:textId="77777777" w:rsidR="00BA10DD" w:rsidRPr="00BF48A8"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 xml:space="preserve">Khi đó: </w:t>
      </w:r>
      <w:r w:rsidRPr="00BF48A8">
        <w:rPr>
          <w:rFonts w:ascii="Times New Roman" w:hAnsi="Times New Roman" w:cs="Times New Roman"/>
          <w:color w:val="000000"/>
          <w:position w:val="-6"/>
          <w:sz w:val="24"/>
        </w:rPr>
        <w:object w:dxaOrig="1520" w:dyaOrig="279" w14:anchorId="64AB5394">
          <v:shape id="_x0000_i7412" type="#_x0000_t75" style="width:76.15pt;height:13.9pt" o:ole="">
            <v:imagedata r:id="rId615" o:title=""/>
          </v:shape>
          <o:OLEObject Type="Embed" ProgID="Equation.DSMT4" ShapeID="_x0000_i7412" DrawAspect="Content" ObjectID="_1801842396" r:id="rId616"/>
        </w:object>
      </w:r>
      <w:r w:rsidRPr="00BF48A8">
        <w:rPr>
          <w:rFonts w:ascii="Times New Roman" w:hAnsi="Times New Roman" w:cs="Times New Roman"/>
          <w:color w:val="000000"/>
          <w:sz w:val="24"/>
        </w:rPr>
        <w:t xml:space="preserve"> </w:t>
      </w:r>
    </w:p>
    <w:p w14:paraId="33FD7CF9" w14:textId="77777777" w:rsidR="00BA10DD" w:rsidRDefault="00BA10DD" w:rsidP="00BA10DD">
      <w:pPr>
        <w:spacing w:after="0" w:line="240" w:lineRule="auto"/>
        <w:ind w:left="25"/>
        <w:rPr>
          <w:rFonts w:ascii="Times New Roman" w:hAnsi="Times New Roman" w:cs="Times New Roman"/>
          <w:color w:val="000000"/>
          <w:sz w:val="24"/>
        </w:rPr>
      </w:pPr>
      <w:r w:rsidRPr="00BF48A8">
        <w:rPr>
          <w:rFonts w:ascii="Times New Roman" w:hAnsi="Times New Roman" w:cs="Times New Roman"/>
          <w:color w:val="000000"/>
          <w:sz w:val="24"/>
        </w:rPr>
        <w:t>Đáp án: -20</w:t>
      </w:r>
    </w:p>
    <w:p w14:paraId="1EB036F9" w14:textId="77777777" w:rsidR="00BA10DD" w:rsidRDefault="00BA10DD" w:rsidP="00BA10DD">
      <w:pPr>
        <w:spacing w:after="0" w:line="240" w:lineRule="auto"/>
        <w:ind w:left="25"/>
        <w:jc w:val="center"/>
        <w:rPr>
          <w:rFonts w:ascii="Times New Roman" w:hAnsi="Times New Roman" w:cs="Times New Roman"/>
          <w:color w:val="000000"/>
          <w:sz w:val="24"/>
        </w:rPr>
      </w:pPr>
      <w:r w:rsidRPr="00BF48A8">
        <w:rPr>
          <w:rFonts w:ascii="Times New Roman" w:hAnsi="Times New Roman" w:cs="Times New Roman"/>
          <w:color w:val="000000"/>
          <w:sz w:val="24"/>
        </w:rPr>
        <w:t>-----HẾT-----</w:t>
      </w:r>
    </w:p>
    <w:p w14:paraId="6939B21D" w14:textId="77777777" w:rsidR="00BA10DD" w:rsidRPr="00BF48A8" w:rsidRDefault="00BA10DD" w:rsidP="00BA10DD">
      <w:pPr>
        <w:spacing w:after="0" w:line="240" w:lineRule="auto"/>
        <w:ind w:left="25"/>
        <w:jc w:val="center"/>
        <w:rPr>
          <w:rFonts w:ascii="Times New Roman" w:hAnsi="Times New Roman" w:cs="Times New Roman"/>
          <w:color w:val="000000"/>
          <w:sz w:val="24"/>
        </w:rPr>
      </w:pPr>
    </w:p>
    <w:p w14:paraId="0E012ED1" w14:textId="0B11B887" w:rsidR="00135429" w:rsidRPr="00BA10DD" w:rsidRDefault="00135429" w:rsidP="00BA10DD">
      <w:pPr>
        <w:spacing w:after="0" w:line="240" w:lineRule="auto"/>
        <w:ind w:left="25"/>
        <w:rPr>
          <w:rFonts w:ascii="Times New Roman" w:hAnsi="Times New Roman" w:cs="Times New Roman"/>
          <w:color w:val="000000"/>
          <w:sz w:val="24"/>
        </w:rPr>
      </w:pPr>
    </w:p>
    <w:sectPr w:rsidR="00135429" w:rsidRPr="00BA10DD" w:rsidSect="00BA10DD">
      <w:pgSz w:w="11906" w:h="16838"/>
      <w:pgMar w:top="425" w:right="567" w:bottom="425" w:left="850" w:header="283" w:footer="283"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Sudong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Sudong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Duudong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Duudong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Sudong"/>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Duudong"/>
      <w:lvlText w:val=""/>
      <w:lvlJc w:val="left"/>
      <w:pPr>
        <w:tabs>
          <w:tab w:val="num" w:pos="360"/>
        </w:tabs>
        <w:ind w:left="360" w:hanging="360"/>
      </w:pPr>
      <w:rPr>
        <w:rFonts w:ascii="Symbol" w:hAnsi="Symbol" w:hint="default"/>
      </w:rPr>
    </w:lvl>
  </w:abstractNum>
  <w:num w:numId="1" w16cid:durableId="1337343096">
    <w:abstractNumId w:val="8"/>
  </w:num>
  <w:num w:numId="2" w16cid:durableId="426775832">
    <w:abstractNumId w:val="6"/>
  </w:num>
  <w:num w:numId="3" w16cid:durableId="919750958">
    <w:abstractNumId w:val="5"/>
  </w:num>
  <w:num w:numId="4" w16cid:durableId="552276201">
    <w:abstractNumId w:val="4"/>
  </w:num>
  <w:num w:numId="5" w16cid:durableId="438530560">
    <w:abstractNumId w:val="7"/>
  </w:num>
  <w:num w:numId="6" w16cid:durableId="503084172">
    <w:abstractNumId w:val="3"/>
  </w:num>
  <w:num w:numId="7" w16cid:durableId="233900413">
    <w:abstractNumId w:val="2"/>
  </w:num>
  <w:num w:numId="8" w16cid:durableId="796876433">
    <w:abstractNumId w:val="1"/>
  </w:num>
  <w:num w:numId="9" w16cid:durableId="920185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35429"/>
    <w:rsid w:val="0015074B"/>
    <w:rsid w:val="0029639D"/>
    <w:rsid w:val="00326F90"/>
    <w:rsid w:val="00AA1D8D"/>
    <w:rsid w:val="00B47730"/>
    <w:rsid w:val="00BA10DD"/>
    <w:rsid w:val="00CB0664"/>
    <w:rsid w:val="00D065C8"/>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EC6E014"/>
  <w14:defaultImageDpi w14:val="330"/>
  <w15:docId w15:val="{9D23A0AC-D99C-4215-9DEB-F9A01F3E95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FC693F"/>
  </w:style>
  <w:style w:type="paragraph" w:styleId="u1">
    <w:name w:val="heading 1"/>
    <w:basedOn w:val="Binhthng"/>
    <w:next w:val="Binhthng"/>
    <w:link w:val="u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u2">
    <w:name w:val="heading 2"/>
    <w:basedOn w:val="Binhthng"/>
    <w:next w:val="Binhthng"/>
    <w:link w:val="u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u3">
    <w:name w:val="heading 3"/>
    <w:basedOn w:val="Binhthng"/>
    <w:next w:val="Binhthng"/>
    <w:link w:val="u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u4">
    <w:name w:val="heading 4"/>
    <w:basedOn w:val="Binhthng"/>
    <w:next w:val="Binhthng"/>
    <w:link w:val="u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u5">
    <w:name w:val="heading 5"/>
    <w:basedOn w:val="Binhthng"/>
    <w:next w:val="Binhthng"/>
    <w:link w:val="u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u6">
    <w:name w:val="heading 6"/>
    <w:basedOn w:val="Binhthng"/>
    <w:next w:val="Binhthng"/>
    <w:link w:val="u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u7">
    <w:name w:val="heading 7"/>
    <w:basedOn w:val="Binhthng"/>
    <w:next w:val="Binhthng"/>
    <w:link w:val="u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u8">
    <w:name w:val="heading 8"/>
    <w:basedOn w:val="Binhthng"/>
    <w:next w:val="Binhthng"/>
    <w:link w:val="u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u9">
    <w:name w:val="heading 9"/>
    <w:basedOn w:val="Binhthng"/>
    <w:next w:val="Binhthng"/>
    <w:link w:val="u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utrang">
    <w:name w:val="header"/>
    <w:basedOn w:val="Binhthng"/>
    <w:link w:val="utrangChar"/>
    <w:uiPriority w:val="99"/>
    <w:unhideWhenUsed/>
    <w:rsid w:val="00E618BF"/>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E618BF"/>
  </w:style>
  <w:style w:type="paragraph" w:styleId="Chntrang">
    <w:name w:val="footer"/>
    <w:basedOn w:val="Binhthng"/>
    <w:link w:val="ChntrangChar"/>
    <w:uiPriority w:val="99"/>
    <w:unhideWhenUsed/>
    <w:rsid w:val="00E618BF"/>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E618BF"/>
  </w:style>
  <w:style w:type="paragraph" w:styleId="KhngDncch">
    <w:name w:val="No Spacing"/>
    <w:uiPriority w:val="1"/>
    <w:qFormat/>
    <w:rsid w:val="00FC693F"/>
    <w:pPr>
      <w:spacing w:after="0" w:line="240" w:lineRule="auto"/>
    </w:pPr>
  </w:style>
  <w:style w:type="character" w:customStyle="1" w:styleId="u1Char">
    <w:name w:val="Đầu đề 1 Char"/>
    <w:basedOn w:val="Phngmcinhcuaoanvn"/>
    <w:link w:val="u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u2Char">
    <w:name w:val="Đầu đề 2 Char"/>
    <w:basedOn w:val="Phngmcinhcuaoanvn"/>
    <w:link w:val="u2"/>
    <w:uiPriority w:val="9"/>
    <w:rsid w:val="00FC693F"/>
    <w:rPr>
      <w:rFonts w:asciiTheme="majorHAnsi" w:eastAsiaTheme="majorEastAsia" w:hAnsiTheme="majorHAnsi" w:cstheme="majorBidi"/>
      <w:b/>
      <w:bCs/>
      <w:color w:val="4F81BD" w:themeColor="accent1"/>
      <w:sz w:val="26"/>
      <w:szCs w:val="26"/>
    </w:rPr>
  </w:style>
  <w:style w:type="character" w:customStyle="1" w:styleId="u3Char">
    <w:name w:val="Đầu đề 3 Char"/>
    <w:basedOn w:val="Phngmcinhcuaoanvn"/>
    <w:link w:val="u3"/>
    <w:uiPriority w:val="9"/>
    <w:rsid w:val="00FC693F"/>
    <w:rPr>
      <w:rFonts w:asciiTheme="majorHAnsi" w:eastAsiaTheme="majorEastAsia" w:hAnsiTheme="majorHAnsi" w:cstheme="majorBidi"/>
      <w:b/>
      <w:bCs/>
      <w:color w:val="4F81BD" w:themeColor="accent1"/>
    </w:rPr>
  </w:style>
  <w:style w:type="paragraph" w:styleId="Tiu">
    <w:name w:val="Title"/>
    <w:basedOn w:val="Binhthng"/>
    <w:next w:val="Binhthng"/>
    <w:link w:val="Tiu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uChar">
    <w:name w:val="Tiêu đề Char"/>
    <w:basedOn w:val="Phngmcinhcuaoanvn"/>
    <w:link w:val="Tiu"/>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Tiuphu">
    <w:name w:val="Subtitle"/>
    <w:basedOn w:val="Binhthng"/>
    <w:next w:val="Binhthng"/>
    <w:link w:val="Tiuphu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TiuphuChar">
    <w:name w:val="Tiêu đề phụ Char"/>
    <w:basedOn w:val="Phngmcinhcuaoanvn"/>
    <w:link w:val="Tiuphu"/>
    <w:uiPriority w:val="11"/>
    <w:rsid w:val="00FC693F"/>
    <w:rPr>
      <w:rFonts w:asciiTheme="majorHAnsi" w:eastAsiaTheme="majorEastAsia" w:hAnsiTheme="majorHAnsi" w:cstheme="majorBidi"/>
      <w:i/>
      <w:iCs/>
      <w:color w:val="4F81BD" w:themeColor="accent1"/>
      <w:spacing w:val="15"/>
      <w:sz w:val="24"/>
      <w:szCs w:val="24"/>
    </w:rPr>
  </w:style>
  <w:style w:type="paragraph" w:styleId="oancuaDanhsach">
    <w:name w:val="List Paragraph"/>
    <w:basedOn w:val="Binhthng"/>
    <w:uiPriority w:val="34"/>
    <w:qFormat/>
    <w:rsid w:val="00FC693F"/>
    <w:pPr>
      <w:ind w:left="720"/>
      <w:contextualSpacing/>
    </w:pPr>
  </w:style>
  <w:style w:type="paragraph" w:styleId="ThnVnban">
    <w:name w:val="Body Text"/>
    <w:basedOn w:val="Binhthng"/>
    <w:link w:val="ThnVnbanChar"/>
    <w:uiPriority w:val="99"/>
    <w:unhideWhenUsed/>
    <w:rsid w:val="00AA1D8D"/>
    <w:pPr>
      <w:spacing w:after="120"/>
    </w:pPr>
  </w:style>
  <w:style w:type="character" w:customStyle="1" w:styleId="ThnVnbanChar">
    <w:name w:val="Thân Văn bản Char"/>
    <w:basedOn w:val="Phngmcinhcuaoanvn"/>
    <w:link w:val="ThnVnban"/>
    <w:uiPriority w:val="99"/>
    <w:rsid w:val="00AA1D8D"/>
  </w:style>
  <w:style w:type="paragraph" w:styleId="Thnvnban2">
    <w:name w:val="Body Text 2"/>
    <w:basedOn w:val="Binhthng"/>
    <w:link w:val="Thnvnban2Char"/>
    <w:uiPriority w:val="99"/>
    <w:unhideWhenUsed/>
    <w:rsid w:val="00AA1D8D"/>
    <w:pPr>
      <w:spacing w:after="120" w:line="480" w:lineRule="auto"/>
    </w:pPr>
  </w:style>
  <w:style w:type="character" w:customStyle="1" w:styleId="Thnvnban2Char">
    <w:name w:val="Thân văn bản 2 Char"/>
    <w:basedOn w:val="Phngmcinhcuaoanvn"/>
    <w:link w:val="Thnvnban2"/>
    <w:uiPriority w:val="99"/>
    <w:rsid w:val="00AA1D8D"/>
  </w:style>
  <w:style w:type="paragraph" w:styleId="Thnvnban3">
    <w:name w:val="Body Text 3"/>
    <w:basedOn w:val="Binhthng"/>
    <w:link w:val="Thnvnban3Char"/>
    <w:uiPriority w:val="99"/>
    <w:unhideWhenUsed/>
    <w:rsid w:val="00AA1D8D"/>
    <w:pPr>
      <w:spacing w:after="120"/>
    </w:pPr>
    <w:rPr>
      <w:sz w:val="16"/>
      <w:szCs w:val="16"/>
    </w:rPr>
  </w:style>
  <w:style w:type="character" w:customStyle="1" w:styleId="Thnvnban3Char">
    <w:name w:val="Thân văn bản 3 Char"/>
    <w:basedOn w:val="Phngmcinhcuaoanvn"/>
    <w:link w:val="Thnvnban3"/>
    <w:uiPriority w:val="99"/>
    <w:rsid w:val="00AA1D8D"/>
    <w:rPr>
      <w:sz w:val="16"/>
      <w:szCs w:val="16"/>
    </w:rPr>
  </w:style>
  <w:style w:type="paragraph" w:styleId="Danhsach">
    <w:name w:val="List"/>
    <w:basedOn w:val="Binhthng"/>
    <w:uiPriority w:val="99"/>
    <w:unhideWhenUsed/>
    <w:rsid w:val="00AA1D8D"/>
    <w:pPr>
      <w:ind w:left="360" w:hanging="360"/>
      <w:contextualSpacing/>
    </w:pPr>
  </w:style>
  <w:style w:type="paragraph" w:styleId="Danhsach2">
    <w:name w:val="List 2"/>
    <w:basedOn w:val="Binhthng"/>
    <w:uiPriority w:val="99"/>
    <w:unhideWhenUsed/>
    <w:rsid w:val="00326F90"/>
    <w:pPr>
      <w:ind w:left="720" w:hanging="360"/>
      <w:contextualSpacing/>
    </w:pPr>
  </w:style>
  <w:style w:type="paragraph" w:styleId="Danhsach3">
    <w:name w:val="List 3"/>
    <w:basedOn w:val="Binhthng"/>
    <w:uiPriority w:val="99"/>
    <w:unhideWhenUsed/>
    <w:rsid w:val="00326F90"/>
    <w:pPr>
      <w:ind w:left="1080" w:hanging="360"/>
      <w:contextualSpacing/>
    </w:pPr>
  </w:style>
  <w:style w:type="paragraph" w:styleId="Duudong">
    <w:name w:val="List Bullet"/>
    <w:basedOn w:val="Binhthng"/>
    <w:uiPriority w:val="99"/>
    <w:unhideWhenUsed/>
    <w:rsid w:val="00326F90"/>
    <w:pPr>
      <w:numPr>
        <w:numId w:val="1"/>
      </w:numPr>
      <w:contextualSpacing/>
    </w:pPr>
  </w:style>
  <w:style w:type="paragraph" w:styleId="Duudong2">
    <w:name w:val="List Bullet 2"/>
    <w:basedOn w:val="Binhthng"/>
    <w:uiPriority w:val="99"/>
    <w:unhideWhenUsed/>
    <w:rsid w:val="00326F90"/>
    <w:pPr>
      <w:numPr>
        <w:numId w:val="2"/>
      </w:numPr>
      <w:contextualSpacing/>
    </w:pPr>
  </w:style>
  <w:style w:type="paragraph" w:styleId="Duudong3">
    <w:name w:val="List Bullet 3"/>
    <w:basedOn w:val="Binhthng"/>
    <w:uiPriority w:val="99"/>
    <w:unhideWhenUsed/>
    <w:rsid w:val="00326F90"/>
    <w:pPr>
      <w:numPr>
        <w:numId w:val="3"/>
      </w:numPr>
      <w:contextualSpacing/>
    </w:pPr>
  </w:style>
  <w:style w:type="paragraph" w:styleId="Sudong">
    <w:name w:val="List Number"/>
    <w:basedOn w:val="Binhthng"/>
    <w:uiPriority w:val="99"/>
    <w:unhideWhenUsed/>
    <w:rsid w:val="00326F90"/>
    <w:pPr>
      <w:numPr>
        <w:numId w:val="5"/>
      </w:numPr>
      <w:contextualSpacing/>
    </w:pPr>
  </w:style>
  <w:style w:type="paragraph" w:styleId="Sudong2">
    <w:name w:val="List Number 2"/>
    <w:basedOn w:val="Binhthng"/>
    <w:uiPriority w:val="99"/>
    <w:unhideWhenUsed/>
    <w:rsid w:val="0029639D"/>
    <w:pPr>
      <w:numPr>
        <w:numId w:val="6"/>
      </w:numPr>
      <w:contextualSpacing/>
    </w:pPr>
  </w:style>
  <w:style w:type="paragraph" w:styleId="Sudong3">
    <w:name w:val="List Number 3"/>
    <w:basedOn w:val="Binhthng"/>
    <w:uiPriority w:val="99"/>
    <w:unhideWhenUsed/>
    <w:rsid w:val="0029639D"/>
    <w:pPr>
      <w:numPr>
        <w:numId w:val="7"/>
      </w:numPr>
      <w:contextualSpacing/>
    </w:pPr>
  </w:style>
  <w:style w:type="paragraph" w:styleId="Danhsachlintuc">
    <w:name w:val="List Continue"/>
    <w:basedOn w:val="Binhthng"/>
    <w:uiPriority w:val="99"/>
    <w:unhideWhenUsed/>
    <w:rsid w:val="0029639D"/>
    <w:pPr>
      <w:spacing w:after="120"/>
      <w:ind w:left="360"/>
      <w:contextualSpacing/>
    </w:pPr>
  </w:style>
  <w:style w:type="paragraph" w:styleId="Danhsachlintuc2">
    <w:name w:val="List Continue 2"/>
    <w:basedOn w:val="Binhthng"/>
    <w:uiPriority w:val="99"/>
    <w:unhideWhenUsed/>
    <w:rsid w:val="0029639D"/>
    <w:pPr>
      <w:spacing w:after="120"/>
      <w:ind w:left="720"/>
      <w:contextualSpacing/>
    </w:pPr>
  </w:style>
  <w:style w:type="paragraph" w:styleId="Danhsachlintuc3">
    <w:name w:val="List Continue 3"/>
    <w:basedOn w:val="Binhthng"/>
    <w:uiPriority w:val="99"/>
    <w:unhideWhenUsed/>
    <w:rsid w:val="0029639D"/>
    <w:pPr>
      <w:spacing w:after="120"/>
      <w:ind w:left="1080"/>
      <w:contextualSpacing/>
    </w:pPr>
  </w:style>
  <w:style w:type="paragraph" w:styleId="VnbanMacro">
    <w:name w:val="macro"/>
    <w:link w:val="VnbanMacro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VnbanMacroChar">
    <w:name w:val="Văn bản Macro Char"/>
    <w:basedOn w:val="Phngmcinhcuaoanvn"/>
    <w:link w:val="VnbanMacro"/>
    <w:uiPriority w:val="99"/>
    <w:rsid w:val="0029639D"/>
    <w:rPr>
      <w:rFonts w:ascii="Courier" w:hAnsi="Courier"/>
      <w:sz w:val="20"/>
      <w:szCs w:val="20"/>
    </w:rPr>
  </w:style>
  <w:style w:type="paragraph" w:styleId="Litrichdn">
    <w:name w:val="Quote"/>
    <w:basedOn w:val="Binhthng"/>
    <w:next w:val="Binhthng"/>
    <w:link w:val="LitrichdnChar"/>
    <w:uiPriority w:val="29"/>
    <w:qFormat/>
    <w:rsid w:val="00FC693F"/>
    <w:rPr>
      <w:i/>
      <w:iCs/>
      <w:color w:val="000000" w:themeColor="text1"/>
    </w:rPr>
  </w:style>
  <w:style w:type="character" w:customStyle="1" w:styleId="LitrichdnChar">
    <w:name w:val="Lời trích dẫn Char"/>
    <w:basedOn w:val="Phngmcinhcuaoanvn"/>
    <w:link w:val="Litrichdn"/>
    <w:uiPriority w:val="29"/>
    <w:rsid w:val="00FC693F"/>
    <w:rPr>
      <w:i/>
      <w:iCs/>
      <w:color w:val="000000" w:themeColor="text1"/>
    </w:rPr>
  </w:style>
  <w:style w:type="character" w:customStyle="1" w:styleId="u4Char">
    <w:name w:val="Đầu đề 4 Char"/>
    <w:basedOn w:val="Phngmcinhcuaoanvn"/>
    <w:link w:val="u4"/>
    <w:uiPriority w:val="9"/>
    <w:semiHidden/>
    <w:rsid w:val="00FC693F"/>
    <w:rPr>
      <w:rFonts w:asciiTheme="majorHAnsi" w:eastAsiaTheme="majorEastAsia" w:hAnsiTheme="majorHAnsi" w:cstheme="majorBidi"/>
      <w:b/>
      <w:bCs/>
      <w:i/>
      <w:iCs/>
      <w:color w:val="4F81BD" w:themeColor="accent1"/>
    </w:rPr>
  </w:style>
  <w:style w:type="character" w:customStyle="1" w:styleId="u5Char">
    <w:name w:val="Đầu đề 5 Char"/>
    <w:basedOn w:val="Phngmcinhcuaoanvn"/>
    <w:link w:val="u5"/>
    <w:uiPriority w:val="9"/>
    <w:semiHidden/>
    <w:rsid w:val="00FC693F"/>
    <w:rPr>
      <w:rFonts w:asciiTheme="majorHAnsi" w:eastAsiaTheme="majorEastAsia" w:hAnsiTheme="majorHAnsi" w:cstheme="majorBidi"/>
      <w:color w:val="243F60" w:themeColor="accent1" w:themeShade="7F"/>
    </w:rPr>
  </w:style>
  <w:style w:type="character" w:customStyle="1" w:styleId="u6Char">
    <w:name w:val="Đầu đề 6 Char"/>
    <w:basedOn w:val="Phngmcinhcuaoanvn"/>
    <w:link w:val="u6"/>
    <w:uiPriority w:val="9"/>
    <w:semiHidden/>
    <w:rsid w:val="00FC693F"/>
    <w:rPr>
      <w:rFonts w:asciiTheme="majorHAnsi" w:eastAsiaTheme="majorEastAsia" w:hAnsiTheme="majorHAnsi" w:cstheme="majorBidi"/>
      <w:i/>
      <w:iCs/>
      <w:color w:val="243F60" w:themeColor="accent1" w:themeShade="7F"/>
    </w:rPr>
  </w:style>
  <w:style w:type="character" w:customStyle="1" w:styleId="u7Char">
    <w:name w:val="Đầu đề 7 Char"/>
    <w:basedOn w:val="Phngmcinhcuaoanvn"/>
    <w:link w:val="u7"/>
    <w:uiPriority w:val="9"/>
    <w:semiHidden/>
    <w:rsid w:val="00FC693F"/>
    <w:rPr>
      <w:rFonts w:asciiTheme="majorHAnsi" w:eastAsiaTheme="majorEastAsia" w:hAnsiTheme="majorHAnsi" w:cstheme="majorBidi"/>
      <w:i/>
      <w:iCs/>
      <w:color w:val="404040" w:themeColor="text1" w:themeTint="BF"/>
    </w:rPr>
  </w:style>
  <w:style w:type="character" w:customStyle="1" w:styleId="u8Char">
    <w:name w:val="Đầu đề 8 Char"/>
    <w:basedOn w:val="Phngmcinhcuaoanvn"/>
    <w:link w:val="u8"/>
    <w:uiPriority w:val="9"/>
    <w:semiHidden/>
    <w:rsid w:val="00FC693F"/>
    <w:rPr>
      <w:rFonts w:asciiTheme="majorHAnsi" w:eastAsiaTheme="majorEastAsia" w:hAnsiTheme="majorHAnsi" w:cstheme="majorBidi"/>
      <w:color w:val="4F81BD" w:themeColor="accent1"/>
      <w:sz w:val="20"/>
      <w:szCs w:val="20"/>
    </w:rPr>
  </w:style>
  <w:style w:type="character" w:customStyle="1" w:styleId="u9Char">
    <w:name w:val="Đầu đề 9 Char"/>
    <w:basedOn w:val="Phngmcinhcuaoanvn"/>
    <w:link w:val="u9"/>
    <w:uiPriority w:val="9"/>
    <w:semiHidden/>
    <w:rsid w:val="00FC693F"/>
    <w:rPr>
      <w:rFonts w:asciiTheme="majorHAnsi" w:eastAsiaTheme="majorEastAsia" w:hAnsiTheme="majorHAnsi" w:cstheme="majorBidi"/>
      <w:i/>
      <w:iCs/>
      <w:color w:val="404040" w:themeColor="text1" w:themeTint="BF"/>
      <w:sz w:val="20"/>
      <w:szCs w:val="20"/>
    </w:rPr>
  </w:style>
  <w:style w:type="paragraph" w:styleId="Chuthich">
    <w:name w:val="caption"/>
    <w:basedOn w:val="Binhthng"/>
    <w:next w:val="Binhthng"/>
    <w:uiPriority w:val="35"/>
    <w:semiHidden/>
    <w:unhideWhenUsed/>
    <w:qFormat/>
    <w:rsid w:val="00FC693F"/>
    <w:pPr>
      <w:spacing w:line="240" w:lineRule="auto"/>
    </w:pPr>
    <w:rPr>
      <w:b/>
      <w:bCs/>
      <w:color w:val="4F81BD" w:themeColor="accent1"/>
      <w:sz w:val="18"/>
      <w:szCs w:val="18"/>
    </w:rPr>
  </w:style>
  <w:style w:type="character" w:styleId="Manh">
    <w:name w:val="Strong"/>
    <w:basedOn w:val="Phngmcinhcuaoanvn"/>
    <w:uiPriority w:val="22"/>
    <w:qFormat/>
    <w:rsid w:val="00FC693F"/>
    <w:rPr>
      <w:b/>
      <w:bCs/>
    </w:rPr>
  </w:style>
  <w:style w:type="character" w:styleId="Nhnmanh">
    <w:name w:val="Emphasis"/>
    <w:basedOn w:val="Phngmcinhcuaoanvn"/>
    <w:uiPriority w:val="20"/>
    <w:qFormat/>
    <w:rsid w:val="00FC693F"/>
    <w:rPr>
      <w:i/>
      <w:iCs/>
    </w:rPr>
  </w:style>
  <w:style w:type="paragraph" w:styleId="Nhaykepm">
    <w:name w:val="Intense Quote"/>
    <w:basedOn w:val="Binhthng"/>
    <w:next w:val="Binhthng"/>
    <w:link w:val="Nhaykepm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NhaykepmChar">
    <w:name w:val="Nháy kép Đậm Char"/>
    <w:basedOn w:val="Phngmcinhcuaoanvn"/>
    <w:link w:val="Nhaykepm"/>
    <w:uiPriority w:val="30"/>
    <w:rsid w:val="00FC693F"/>
    <w:rPr>
      <w:b/>
      <w:bCs/>
      <w:i/>
      <w:iCs/>
      <w:color w:val="4F81BD" w:themeColor="accent1"/>
    </w:rPr>
  </w:style>
  <w:style w:type="character" w:styleId="NhnmanhTinht">
    <w:name w:val="Subtle Emphasis"/>
    <w:basedOn w:val="Phngmcinhcuaoanvn"/>
    <w:uiPriority w:val="19"/>
    <w:qFormat/>
    <w:rsid w:val="00FC693F"/>
    <w:rPr>
      <w:i/>
      <w:iCs/>
      <w:color w:val="808080" w:themeColor="text1" w:themeTint="7F"/>
    </w:rPr>
  </w:style>
  <w:style w:type="character" w:styleId="NhnmnhThm">
    <w:name w:val="Intense Emphasis"/>
    <w:basedOn w:val="Phngmcinhcuaoanvn"/>
    <w:uiPriority w:val="21"/>
    <w:qFormat/>
    <w:rsid w:val="00FC693F"/>
    <w:rPr>
      <w:b/>
      <w:bCs/>
      <w:i/>
      <w:iCs/>
      <w:color w:val="4F81BD" w:themeColor="accent1"/>
    </w:rPr>
  </w:style>
  <w:style w:type="character" w:styleId="ThamchiuTinht">
    <w:name w:val="Subtle Reference"/>
    <w:basedOn w:val="Phngmcinhcuaoanvn"/>
    <w:uiPriority w:val="31"/>
    <w:qFormat/>
    <w:rsid w:val="00FC693F"/>
    <w:rPr>
      <w:smallCaps/>
      <w:color w:val="C0504D" w:themeColor="accent2"/>
      <w:u w:val="single"/>
    </w:rPr>
  </w:style>
  <w:style w:type="character" w:styleId="ThamchiuNhnmnh">
    <w:name w:val="Intense Reference"/>
    <w:basedOn w:val="Phngmcinhcuaoanvn"/>
    <w:uiPriority w:val="32"/>
    <w:qFormat/>
    <w:rsid w:val="00FC693F"/>
    <w:rPr>
      <w:b/>
      <w:bCs/>
      <w:smallCaps/>
      <w:color w:val="C0504D" w:themeColor="accent2"/>
      <w:spacing w:val="5"/>
      <w:u w:val="single"/>
    </w:rPr>
  </w:style>
  <w:style w:type="character" w:styleId="TiuSach">
    <w:name w:val="Book Title"/>
    <w:basedOn w:val="Phngmcinhcuaoanvn"/>
    <w:uiPriority w:val="33"/>
    <w:qFormat/>
    <w:rsid w:val="00FC693F"/>
    <w:rPr>
      <w:b/>
      <w:bCs/>
      <w:smallCaps/>
      <w:spacing w:val="5"/>
    </w:rPr>
  </w:style>
  <w:style w:type="paragraph" w:styleId="uMucluc">
    <w:name w:val="TOC Heading"/>
    <w:basedOn w:val="u1"/>
    <w:next w:val="Binhthng"/>
    <w:uiPriority w:val="39"/>
    <w:semiHidden/>
    <w:unhideWhenUsed/>
    <w:qFormat/>
    <w:rsid w:val="00FC693F"/>
    <w:pPr>
      <w:outlineLvl w:val="9"/>
    </w:pPr>
  </w:style>
  <w:style w:type="table" w:styleId="LiBang">
    <w:name w:val="Table Grid"/>
    <w:basedOn w:val="BangThngthng"/>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nnMausang">
    <w:name w:val="Light Shading"/>
    <w:basedOn w:val="BangThngthng"/>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nnMausang-Nhnmanh1">
    <w:name w:val="Light Shading Accent 1"/>
    <w:basedOn w:val="BangThngthng"/>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nnMausang-Nhnmanh2">
    <w:name w:val="Light Shading Accent 2"/>
    <w:basedOn w:val="BangThngthng"/>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TnnMausang-Nhnmanh3">
    <w:name w:val="Light Shading Accent 3"/>
    <w:basedOn w:val="BangThngthng"/>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TnnMausang-Nhnmanh4">
    <w:name w:val="Light Shading Accent 4"/>
    <w:basedOn w:val="BangThngthng"/>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TnnMausang-Nhnmanh5">
    <w:name w:val="Light Shading Accent 5"/>
    <w:basedOn w:val="BangThngthng"/>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TnnMausang-Nhnmanh6">
    <w:name w:val="Light Shading Accent 6"/>
    <w:basedOn w:val="BangThngthng"/>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DanhsachMausang">
    <w:name w:val="Light List"/>
    <w:basedOn w:val="BangThngthng"/>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DanhsachMausang-Nhnmanh1">
    <w:name w:val="Light List Accent 1"/>
    <w:basedOn w:val="BangThngthng"/>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DanhsachMausang-Nhnmanh2">
    <w:name w:val="Light List Accent 2"/>
    <w:basedOn w:val="BangThngthng"/>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DanhsachMausang-Nhnmanh3">
    <w:name w:val="Light List Accent 3"/>
    <w:basedOn w:val="BangThngthng"/>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DanhsachMausang-Nhnmanh4">
    <w:name w:val="Light List Accent 4"/>
    <w:basedOn w:val="BangThngthng"/>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DanhsachMausang-Nhnmanh5">
    <w:name w:val="Light List Accent 5"/>
    <w:basedOn w:val="BangThngthng"/>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DanhsachMausang-Nhnmanh6">
    <w:name w:val="Light List Accent 6"/>
    <w:basedOn w:val="BangThngthng"/>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Mausang">
    <w:name w:val="Light Grid"/>
    <w:basedOn w:val="BangThngthng"/>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Mausang-Nhnmanh1">
    <w:name w:val="Light Grid Accent 1"/>
    <w:basedOn w:val="BangThngthng"/>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Mausang-Nhnmanh2">
    <w:name w:val="Light Grid Accent 2"/>
    <w:basedOn w:val="BangThngthng"/>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Mausang-Nhnmanh3">
    <w:name w:val="Light Grid Accent 3"/>
    <w:basedOn w:val="BangThngthng"/>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Mausang-Nhnmanh4">
    <w:name w:val="Light Grid Accent 4"/>
    <w:basedOn w:val="BangThngthng"/>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Mausang-Nhnmanh5">
    <w:name w:val="Light Grid Accent 5"/>
    <w:basedOn w:val="BangThngthng"/>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Mausang-Nhnmanh6">
    <w:name w:val="Light Grid Accent 6"/>
    <w:basedOn w:val="BangThngthng"/>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TnnVa1">
    <w:name w:val="Medium Shading 1"/>
    <w:basedOn w:val="BangThngthng"/>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nnVa1-Nhnmanh1">
    <w:name w:val="Medium Shading 1 Accent 1"/>
    <w:basedOn w:val="BangThngthng"/>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TnnVa1-Nhnmanh2">
    <w:name w:val="Medium Shading 1 Accent 2"/>
    <w:basedOn w:val="BangThngthng"/>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TnnVa1-Nhnmanh3">
    <w:name w:val="Medium Shading 1 Accent 3"/>
    <w:basedOn w:val="BangThngthng"/>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TnnVa1-Nhnmanh4">
    <w:name w:val="Medium Shading 1 Accent 4"/>
    <w:basedOn w:val="BangThngthng"/>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TnnVa1-Nhnmanh5">
    <w:name w:val="Medium Shading 1 Accent 5"/>
    <w:basedOn w:val="BangThngthng"/>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TnnVa1-Nhnmanh6">
    <w:name w:val="Medium Shading 1 Accent 6"/>
    <w:basedOn w:val="BangThngthng"/>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TnnVa2">
    <w:name w:val="Medium Shading 2"/>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1">
    <w:name w:val="Medium Shading 2 Accent 1"/>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2">
    <w:name w:val="Medium Shading 2 Accent 2"/>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3">
    <w:name w:val="Medium Shading 2 Accent 3"/>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4">
    <w:name w:val="Medium Shading 2 Accent 4"/>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5">
    <w:name w:val="Medium Shading 2 Accent 5"/>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nnVa2-Nhnmanh6">
    <w:name w:val="Medium Shading 2 Accent 6"/>
    <w:basedOn w:val="BangThngthng"/>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DanhsachVa1">
    <w:name w:val="Medium List 1"/>
    <w:basedOn w:val="BangThngthng"/>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DanhsachVa1-Nhnmanh1">
    <w:name w:val="Medium List 1 Accent 1"/>
    <w:basedOn w:val="BangThngthng"/>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DanhsachVa1-Nhnmanh2">
    <w:name w:val="Medium List 1 Accent 2"/>
    <w:basedOn w:val="BangThngthng"/>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DanhsachVa1-Nhnmanh3">
    <w:name w:val="Medium List 1 Accent 3"/>
    <w:basedOn w:val="BangThngthng"/>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DanhsachVa1-Nhnmanh4">
    <w:name w:val="Medium List 1 Accent 4"/>
    <w:basedOn w:val="BangThngthng"/>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DanhsachVa1-Nhnmanh5">
    <w:name w:val="Medium List 1 Accent 5"/>
    <w:basedOn w:val="BangThngthng"/>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DanhsachVa1-Nhnmanh6">
    <w:name w:val="Medium List 1 Accent 6"/>
    <w:basedOn w:val="BangThngthng"/>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DanhsachVa2">
    <w:name w:val="Medium List 2"/>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1">
    <w:name w:val="Medium List 2 Accent 1"/>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2">
    <w:name w:val="Medium List 2 Accent 2"/>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3">
    <w:name w:val="Medium List 2 Accent 3"/>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4">
    <w:name w:val="Medium List 2 Accent 4"/>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5">
    <w:name w:val="Medium List 2 Accent 5"/>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DanhsachVa2-Nhnmanh6">
    <w:name w:val="Medium List 2 Accent 6"/>
    <w:basedOn w:val="BangThngthng"/>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LiVa1">
    <w:name w:val="Medium Grid 1"/>
    <w:basedOn w:val="BangThngthng"/>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Va1-Nhnmanh1">
    <w:name w:val="Medium Grid 1 Accent 1"/>
    <w:basedOn w:val="BangThngthng"/>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Va1-Nhnmanh2">
    <w:name w:val="Medium Grid 1 Accent 2"/>
    <w:basedOn w:val="BangThngthng"/>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Va1-Nhnmanh3">
    <w:name w:val="Medium Grid 1 Accent 3"/>
    <w:basedOn w:val="BangThngthng"/>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Va1-Nhnmanh4">
    <w:name w:val="Medium Grid 1 Accent 4"/>
    <w:basedOn w:val="BangThngthng"/>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Va1-Nhnmanh5">
    <w:name w:val="Medium Grid 1 Accent 5"/>
    <w:basedOn w:val="BangThngthng"/>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Va1-Nhnmanh6">
    <w:name w:val="Medium Grid 1 Accent 6"/>
    <w:basedOn w:val="BangThngthng"/>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LiVa2">
    <w:name w:val="Medium Grid 2"/>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LiVa2-Nhnmanh1">
    <w:name w:val="Medium Grid 2 Accent 1"/>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LiVa2-Nhnmanh2">
    <w:name w:val="Medium Grid 2 Accent 2"/>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LiVa2-Nhnmanh3">
    <w:name w:val="Medium Grid 2 Accent 3"/>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LiVa2-Nhnmanh4">
    <w:name w:val="Medium Grid 2 Accent 4"/>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LiVa2-Nhnmanh5">
    <w:name w:val="Medium Grid 2 Accent 5"/>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LiVa2-Nhnmanh6">
    <w:name w:val="Medium Grid 2 Accent 6"/>
    <w:basedOn w:val="BangThngthng"/>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LiVa3">
    <w:name w:val="Medium Grid 3"/>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LiVa3-Nhnmanh1">
    <w:name w:val="Medium Grid 3 Accent 1"/>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LiVa3-Nhnmanh2">
    <w:name w:val="Medium Grid 3 Accent 2"/>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LiVa3-Nhnmanh3">
    <w:name w:val="Medium Grid 3 Accent 3"/>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LiVa3-Nhnmanh4">
    <w:name w:val="Medium Grid 3 Accent 4"/>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LiVa3-Nhnmanh5">
    <w:name w:val="Medium Grid 3 Accent 5"/>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LiVa3-Nhnmanh6">
    <w:name w:val="Medium Grid 3 Accent 6"/>
    <w:basedOn w:val="BangThngthng"/>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nhsachSm">
    <w:name w:val="Dark List"/>
    <w:basedOn w:val="BangThngthng"/>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nhsachSm-Nhnmanh1">
    <w:name w:val="Dark List Accent 1"/>
    <w:basedOn w:val="BangThngthng"/>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nhsachSm-Nhnmanh2">
    <w:name w:val="Dark List Accent 2"/>
    <w:basedOn w:val="BangThngthng"/>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nhsachSm-Nhnmanh3">
    <w:name w:val="Dark List Accent 3"/>
    <w:basedOn w:val="BangThngthng"/>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nhsachSm-Nhnmanh4">
    <w:name w:val="Dark List Accent 4"/>
    <w:basedOn w:val="BangThngthng"/>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nhsachSm-Nhnmanh5">
    <w:name w:val="Dark List Accent 5"/>
    <w:basedOn w:val="BangThngthng"/>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nhsachSm-Nhnmanh6">
    <w:name w:val="Dark List Accent 6"/>
    <w:basedOn w:val="BangThngthng"/>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TnnScs">
    <w:name w:val="Colorful Shading"/>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nnScs-Nhnmanh1">
    <w:name w:val="Colorful Shading Accent 1"/>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TnnScs-Nhnmanh2">
    <w:name w:val="Colorful Shading Accent 2"/>
    <w:basedOn w:val="BangThngthng"/>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TnnScs-Nhnmanh3">
    <w:name w:val="Colorful Shading Accent 3"/>
    <w:basedOn w:val="BangThngthng"/>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TnnScs-Nhnmanh4">
    <w:name w:val="Colorful Shading Accent 4"/>
    <w:basedOn w:val="BangThngthng"/>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TnnScs-Nhnmanh5">
    <w:name w:val="Colorful Shading Accent 5"/>
    <w:basedOn w:val="BangThngthng"/>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TnnScs-Nhnmanh6">
    <w:name w:val="Colorful Shading Accent 6"/>
    <w:basedOn w:val="BangThngthng"/>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DanhsachScs">
    <w:name w:val="Colorful List"/>
    <w:basedOn w:val="BangThngthng"/>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DanhsachScs-Nhnmanh1">
    <w:name w:val="Colorful List Accent 1"/>
    <w:basedOn w:val="BangThngthng"/>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DanhsachScs-Nhnmanh2">
    <w:name w:val="Colorful List Accent 2"/>
    <w:basedOn w:val="BangThngthng"/>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DanhsachScs-Nhnmanh3">
    <w:name w:val="Colorful List Accent 3"/>
    <w:basedOn w:val="BangThngthng"/>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DanhsachScs-Nhnmanh4">
    <w:name w:val="Colorful List Accent 4"/>
    <w:basedOn w:val="BangThngthng"/>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DanhsachScs-Nhnmanh5">
    <w:name w:val="Colorful List Accent 5"/>
    <w:basedOn w:val="BangThngthng"/>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DanhsachScs-Nhnmanh6">
    <w:name w:val="Colorful List Accent 6"/>
    <w:basedOn w:val="BangThngthng"/>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LiScs">
    <w:name w:val="Colorful Grid"/>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LiScs-Nhnmanh1">
    <w:name w:val="Colorful Grid Accent 1"/>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LiScs-Nhnmanh2">
    <w:name w:val="Colorful Grid Accent 2"/>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LiScs-Nhnmanh3">
    <w:name w:val="Colorful Grid Accent 3"/>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LiScs-Nhnmanh4">
    <w:name w:val="Colorful Grid Accent 4"/>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LiScs-Nhnmanh5">
    <w:name w:val="Colorful Grid Accent 5"/>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LiScs-Nhnmanh6">
    <w:name w:val="Colorful Grid Accent 6"/>
    <w:basedOn w:val="BangThngthng"/>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MTDisplayEquation">
    <w:name w:val="MTDisplayEquation"/>
    <w:basedOn w:val="Binhthng"/>
    <w:next w:val="Binhthng"/>
    <w:link w:val="MTDisplayEquationChar"/>
    <w:rsid w:val="00BA10DD"/>
    <w:pPr>
      <w:tabs>
        <w:tab w:val="center" w:pos="4320"/>
        <w:tab w:val="right" w:pos="8640"/>
      </w:tabs>
      <w:spacing w:after="0" w:line="240" w:lineRule="auto"/>
      <w:jc w:val="center"/>
    </w:pPr>
    <w:rPr>
      <w:b/>
      <w:sz w:val="24"/>
    </w:rPr>
  </w:style>
  <w:style w:type="character" w:customStyle="1" w:styleId="MTDisplayEquationChar">
    <w:name w:val="MTDisplayEquation Char"/>
    <w:basedOn w:val="Phngmcinhcuaoanvn"/>
    <w:link w:val="MTDisplayEquation"/>
    <w:rsid w:val="00BA10DD"/>
    <w:rPr>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oleObject" Target="embeddings/oleObject8.bin"/><Relationship Id="rId324" Type="http://schemas.openxmlformats.org/officeDocument/2006/relationships/oleObject" Target="embeddings/oleObject159.bin"/><Relationship Id="rId531" Type="http://schemas.openxmlformats.org/officeDocument/2006/relationships/image" Target="media/image264.wmf"/><Relationship Id="rId170" Type="http://schemas.openxmlformats.org/officeDocument/2006/relationships/oleObject" Target="embeddings/oleObject82.bin"/><Relationship Id="rId268" Type="http://schemas.openxmlformats.org/officeDocument/2006/relationships/oleObject" Target="embeddings/oleObject131.bin"/><Relationship Id="rId475" Type="http://schemas.openxmlformats.org/officeDocument/2006/relationships/image" Target="media/image236.wmf"/><Relationship Id="rId32" Type="http://schemas.openxmlformats.org/officeDocument/2006/relationships/image" Target="media/image14.wmf"/><Relationship Id="rId128" Type="http://schemas.openxmlformats.org/officeDocument/2006/relationships/oleObject" Target="embeddings/oleObject61.bin"/><Relationship Id="rId335" Type="http://schemas.openxmlformats.org/officeDocument/2006/relationships/image" Target="media/image166.wmf"/><Relationship Id="rId542" Type="http://schemas.openxmlformats.org/officeDocument/2006/relationships/oleObject" Target="embeddings/oleObject268.bin"/><Relationship Id="rId181" Type="http://schemas.openxmlformats.org/officeDocument/2006/relationships/image" Target="media/image89.wmf"/><Relationship Id="rId402" Type="http://schemas.openxmlformats.org/officeDocument/2006/relationships/oleObject" Target="embeddings/oleObject198.bin"/><Relationship Id="rId279" Type="http://schemas.openxmlformats.org/officeDocument/2006/relationships/image" Target="media/image138.wmf"/><Relationship Id="rId486" Type="http://schemas.openxmlformats.org/officeDocument/2006/relationships/oleObject" Target="embeddings/oleObject240.bin"/><Relationship Id="rId43" Type="http://schemas.openxmlformats.org/officeDocument/2006/relationships/oleObject" Target="embeddings/oleObject19.bin"/><Relationship Id="rId139" Type="http://schemas.openxmlformats.org/officeDocument/2006/relationships/image" Target="media/image68.wmf"/><Relationship Id="rId346" Type="http://schemas.openxmlformats.org/officeDocument/2006/relationships/oleObject" Target="embeddings/oleObject170.bin"/><Relationship Id="rId553" Type="http://schemas.openxmlformats.org/officeDocument/2006/relationships/image" Target="media/image275.wmf"/><Relationship Id="rId192" Type="http://schemas.openxmlformats.org/officeDocument/2006/relationships/oleObject" Target="embeddings/oleObject93.bin"/><Relationship Id="rId206" Type="http://schemas.openxmlformats.org/officeDocument/2006/relationships/oleObject" Target="embeddings/oleObject100.bin"/><Relationship Id="rId413" Type="http://schemas.openxmlformats.org/officeDocument/2006/relationships/image" Target="media/image205.wmf"/><Relationship Id="rId497" Type="http://schemas.openxmlformats.org/officeDocument/2006/relationships/image" Target="media/image247.wmf"/><Relationship Id="rId357" Type="http://schemas.openxmlformats.org/officeDocument/2006/relationships/image" Target="media/image177.wmf"/><Relationship Id="rId54" Type="http://schemas.openxmlformats.org/officeDocument/2006/relationships/image" Target="media/image25.wmf"/><Relationship Id="rId217" Type="http://schemas.openxmlformats.org/officeDocument/2006/relationships/image" Target="media/image107.wmf"/><Relationship Id="rId564" Type="http://schemas.openxmlformats.org/officeDocument/2006/relationships/oleObject" Target="embeddings/oleObject279.bin"/><Relationship Id="rId424" Type="http://schemas.openxmlformats.org/officeDocument/2006/relationships/oleObject" Target="embeddings/oleObject209.bin"/><Relationship Id="rId270" Type="http://schemas.openxmlformats.org/officeDocument/2006/relationships/oleObject" Target="embeddings/oleObject132.bin"/><Relationship Id="rId65" Type="http://schemas.openxmlformats.org/officeDocument/2006/relationships/oleObject" Target="embeddings/oleObject30.bin"/><Relationship Id="rId130" Type="http://schemas.openxmlformats.org/officeDocument/2006/relationships/oleObject" Target="embeddings/oleObject62.bin"/><Relationship Id="rId368" Type="http://schemas.openxmlformats.org/officeDocument/2006/relationships/oleObject" Target="embeddings/oleObject181.bin"/><Relationship Id="rId575" Type="http://schemas.openxmlformats.org/officeDocument/2006/relationships/image" Target="media/image286.wmf"/><Relationship Id="rId228" Type="http://schemas.openxmlformats.org/officeDocument/2006/relationships/oleObject" Target="embeddings/oleObject111.bin"/><Relationship Id="rId435" Type="http://schemas.openxmlformats.org/officeDocument/2006/relationships/image" Target="media/image216.wmf"/><Relationship Id="rId281" Type="http://schemas.openxmlformats.org/officeDocument/2006/relationships/image" Target="media/image139.wmf"/><Relationship Id="rId502" Type="http://schemas.openxmlformats.org/officeDocument/2006/relationships/oleObject" Target="embeddings/oleObject248.bin"/><Relationship Id="rId76" Type="http://schemas.openxmlformats.org/officeDocument/2006/relationships/image" Target="media/image36.wmf"/><Relationship Id="rId141" Type="http://schemas.openxmlformats.org/officeDocument/2006/relationships/image" Target="media/image69.wmf"/><Relationship Id="rId379" Type="http://schemas.openxmlformats.org/officeDocument/2006/relationships/image" Target="media/image188.wmf"/><Relationship Id="rId586" Type="http://schemas.openxmlformats.org/officeDocument/2006/relationships/oleObject" Target="embeddings/oleObject290.bin"/><Relationship Id="rId7" Type="http://schemas.openxmlformats.org/officeDocument/2006/relationships/oleObject" Target="embeddings/oleObject1.bin"/><Relationship Id="rId239" Type="http://schemas.openxmlformats.org/officeDocument/2006/relationships/image" Target="media/image118.wmf"/><Relationship Id="rId446" Type="http://schemas.openxmlformats.org/officeDocument/2006/relationships/oleObject" Target="embeddings/oleObject220.bin"/><Relationship Id="rId292" Type="http://schemas.openxmlformats.org/officeDocument/2006/relationships/oleObject" Target="embeddings/oleObject143.bin"/><Relationship Id="rId306" Type="http://schemas.openxmlformats.org/officeDocument/2006/relationships/oleObject" Target="embeddings/oleObject150.bin"/><Relationship Id="rId87" Type="http://schemas.openxmlformats.org/officeDocument/2006/relationships/oleObject" Target="embeddings/oleObject41.bin"/><Relationship Id="rId513" Type="http://schemas.openxmlformats.org/officeDocument/2006/relationships/image" Target="media/image255.wmf"/><Relationship Id="rId597" Type="http://schemas.openxmlformats.org/officeDocument/2006/relationships/image" Target="media/image297.wmf"/><Relationship Id="rId152" Type="http://schemas.openxmlformats.org/officeDocument/2006/relationships/oleObject" Target="embeddings/oleObject73.bin"/><Relationship Id="rId457" Type="http://schemas.openxmlformats.org/officeDocument/2006/relationships/image" Target="media/image227.wmf"/><Relationship Id="rId14" Type="http://schemas.openxmlformats.org/officeDocument/2006/relationships/image" Target="media/image5.wmf"/><Relationship Id="rId317" Type="http://schemas.openxmlformats.org/officeDocument/2006/relationships/image" Target="media/image157.wmf"/><Relationship Id="rId524" Type="http://schemas.openxmlformats.org/officeDocument/2006/relationships/oleObject" Target="embeddings/oleObject259.bin"/><Relationship Id="rId98" Type="http://schemas.openxmlformats.org/officeDocument/2006/relationships/oleObject" Target="embeddings/oleObject46.bin"/><Relationship Id="rId163" Type="http://schemas.openxmlformats.org/officeDocument/2006/relationships/image" Target="media/image80.wmf"/><Relationship Id="rId370" Type="http://schemas.openxmlformats.org/officeDocument/2006/relationships/oleObject" Target="embeddings/oleObject182.bin"/><Relationship Id="rId230" Type="http://schemas.openxmlformats.org/officeDocument/2006/relationships/oleObject" Target="embeddings/oleObject112.bin"/><Relationship Id="rId468" Type="http://schemas.openxmlformats.org/officeDocument/2006/relationships/oleObject" Target="embeddings/oleObject231.bin"/><Relationship Id="rId25" Type="http://schemas.openxmlformats.org/officeDocument/2006/relationships/oleObject" Target="embeddings/oleObject10.bin"/><Relationship Id="rId328" Type="http://schemas.openxmlformats.org/officeDocument/2006/relationships/oleObject" Target="embeddings/oleObject161.bin"/><Relationship Id="rId535" Type="http://schemas.openxmlformats.org/officeDocument/2006/relationships/image" Target="media/image266.wmf"/><Relationship Id="rId132" Type="http://schemas.openxmlformats.org/officeDocument/2006/relationships/oleObject" Target="embeddings/oleObject63.bin"/><Relationship Id="rId174" Type="http://schemas.openxmlformats.org/officeDocument/2006/relationships/oleObject" Target="embeddings/oleObject84.bin"/><Relationship Id="rId381" Type="http://schemas.openxmlformats.org/officeDocument/2006/relationships/image" Target="media/image189.wmf"/><Relationship Id="rId602" Type="http://schemas.openxmlformats.org/officeDocument/2006/relationships/oleObject" Target="embeddings/oleObject298.bin"/><Relationship Id="rId241" Type="http://schemas.openxmlformats.org/officeDocument/2006/relationships/image" Target="media/image119.wmf"/><Relationship Id="rId437" Type="http://schemas.openxmlformats.org/officeDocument/2006/relationships/image" Target="media/image217.wmf"/><Relationship Id="rId479" Type="http://schemas.openxmlformats.org/officeDocument/2006/relationships/image" Target="media/image238.wmf"/><Relationship Id="rId36" Type="http://schemas.openxmlformats.org/officeDocument/2006/relationships/image" Target="media/image16.wmf"/><Relationship Id="rId283" Type="http://schemas.openxmlformats.org/officeDocument/2006/relationships/image" Target="media/image140.wmf"/><Relationship Id="rId339" Type="http://schemas.openxmlformats.org/officeDocument/2006/relationships/image" Target="media/image168.wmf"/><Relationship Id="rId490" Type="http://schemas.openxmlformats.org/officeDocument/2006/relationships/oleObject" Target="embeddings/oleObject242.bin"/><Relationship Id="rId504" Type="http://schemas.openxmlformats.org/officeDocument/2006/relationships/oleObject" Target="embeddings/oleObject249.bin"/><Relationship Id="rId546" Type="http://schemas.openxmlformats.org/officeDocument/2006/relationships/oleObject" Target="embeddings/oleObject270.bin"/><Relationship Id="rId78" Type="http://schemas.openxmlformats.org/officeDocument/2006/relationships/image" Target="media/image37.wmf"/><Relationship Id="rId101" Type="http://schemas.openxmlformats.org/officeDocument/2006/relationships/image" Target="media/image49.wmf"/><Relationship Id="rId143" Type="http://schemas.openxmlformats.org/officeDocument/2006/relationships/image" Target="media/image70.wmf"/><Relationship Id="rId185" Type="http://schemas.openxmlformats.org/officeDocument/2006/relationships/image" Target="media/image91.wmf"/><Relationship Id="rId350" Type="http://schemas.openxmlformats.org/officeDocument/2006/relationships/oleObject" Target="embeddings/oleObject172.bin"/><Relationship Id="rId406" Type="http://schemas.openxmlformats.org/officeDocument/2006/relationships/oleObject" Target="embeddings/oleObject200.bin"/><Relationship Id="rId588" Type="http://schemas.openxmlformats.org/officeDocument/2006/relationships/oleObject" Target="embeddings/oleObject291.bin"/><Relationship Id="rId9" Type="http://schemas.openxmlformats.org/officeDocument/2006/relationships/oleObject" Target="embeddings/oleObject2.bin"/><Relationship Id="rId210" Type="http://schemas.openxmlformats.org/officeDocument/2006/relationships/oleObject" Target="embeddings/oleObject102.bin"/><Relationship Id="rId392" Type="http://schemas.openxmlformats.org/officeDocument/2006/relationships/oleObject" Target="embeddings/oleObject193.bin"/><Relationship Id="rId448" Type="http://schemas.openxmlformats.org/officeDocument/2006/relationships/oleObject" Target="embeddings/oleObject221.bin"/><Relationship Id="rId613" Type="http://schemas.openxmlformats.org/officeDocument/2006/relationships/image" Target="media/image305.wmf"/><Relationship Id="rId252" Type="http://schemas.openxmlformats.org/officeDocument/2006/relationships/oleObject" Target="embeddings/oleObject123.bin"/><Relationship Id="rId294" Type="http://schemas.openxmlformats.org/officeDocument/2006/relationships/oleObject" Target="embeddings/oleObject144.bin"/><Relationship Id="rId308" Type="http://schemas.openxmlformats.org/officeDocument/2006/relationships/oleObject" Target="embeddings/oleObject151.bin"/><Relationship Id="rId515" Type="http://schemas.openxmlformats.org/officeDocument/2006/relationships/image" Target="media/image256.wmf"/><Relationship Id="rId47" Type="http://schemas.openxmlformats.org/officeDocument/2006/relationships/oleObject" Target="embeddings/oleObject21.bin"/><Relationship Id="rId89" Type="http://schemas.openxmlformats.org/officeDocument/2006/relationships/oleObject" Target="embeddings/oleObject42.bin"/><Relationship Id="rId112" Type="http://schemas.openxmlformats.org/officeDocument/2006/relationships/oleObject" Target="embeddings/oleObject53.bin"/><Relationship Id="rId154" Type="http://schemas.openxmlformats.org/officeDocument/2006/relationships/oleObject" Target="embeddings/oleObject74.bin"/><Relationship Id="rId361" Type="http://schemas.openxmlformats.org/officeDocument/2006/relationships/image" Target="media/image179.wmf"/><Relationship Id="rId557" Type="http://schemas.openxmlformats.org/officeDocument/2006/relationships/image" Target="media/image277.wmf"/><Relationship Id="rId599" Type="http://schemas.openxmlformats.org/officeDocument/2006/relationships/image" Target="media/image298.wmf"/><Relationship Id="rId196" Type="http://schemas.openxmlformats.org/officeDocument/2006/relationships/oleObject" Target="embeddings/oleObject95.bin"/><Relationship Id="rId417" Type="http://schemas.openxmlformats.org/officeDocument/2006/relationships/image" Target="media/image207.wmf"/><Relationship Id="rId459" Type="http://schemas.openxmlformats.org/officeDocument/2006/relationships/image" Target="media/image228.wmf"/><Relationship Id="rId16" Type="http://schemas.openxmlformats.org/officeDocument/2006/relationships/image" Target="media/image6.wmf"/><Relationship Id="rId221" Type="http://schemas.openxmlformats.org/officeDocument/2006/relationships/image" Target="media/image109.wmf"/><Relationship Id="rId263" Type="http://schemas.openxmlformats.org/officeDocument/2006/relationships/image" Target="media/image130.wmf"/><Relationship Id="rId319" Type="http://schemas.openxmlformats.org/officeDocument/2006/relationships/image" Target="media/image158.wmf"/><Relationship Id="rId470" Type="http://schemas.openxmlformats.org/officeDocument/2006/relationships/oleObject" Target="embeddings/oleObject232.bin"/><Relationship Id="rId526" Type="http://schemas.openxmlformats.org/officeDocument/2006/relationships/oleObject" Target="embeddings/oleObject260.bin"/><Relationship Id="rId58" Type="http://schemas.openxmlformats.org/officeDocument/2006/relationships/image" Target="media/image27.wmf"/><Relationship Id="rId123" Type="http://schemas.openxmlformats.org/officeDocument/2006/relationships/image" Target="media/image60.wmf"/><Relationship Id="rId330" Type="http://schemas.openxmlformats.org/officeDocument/2006/relationships/oleObject" Target="embeddings/oleObject162.bin"/><Relationship Id="rId568" Type="http://schemas.openxmlformats.org/officeDocument/2006/relationships/oleObject" Target="embeddings/oleObject281.bin"/><Relationship Id="rId165" Type="http://schemas.openxmlformats.org/officeDocument/2006/relationships/image" Target="media/image81.wmf"/><Relationship Id="rId372" Type="http://schemas.openxmlformats.org/officeDocument/2006/relationships/oleObject" Target="embeddings/oleObject183.bin"/><Relationship Id="rId428" Type="http://schemas.openxmlformats.org/officeDocument/2006/relationships/oleObject" Target="embeddings/oleObject211.bin"/><Relationship Id="rId232" Type="http://schemas.openxmlformats.org/officeDocument/2006/relationships/oleObject" Target="embeddings/oleObject113.bin"/><Relationship Id="rId274" Type="http://schemas.openxmlformats.org/officeDocument/2006/relationships/oleObject" Target="embeddings/oleObject134.bin"/><Relationship Id="rId481" Type="http://schemas.openxmlformats.org/officeDocument/2006/relationships/image" Target="media/image239.wmf"/><Relationship Id="rId27" Type="http://schemas.openxmlformats.org/officeDocument/2006/relationships/oleObject" Target="embeddings/oleObject11.bin"/><Relationship Id="rId69" Type="http://schemas.openxmlformats.org/officeDocument/2006/relationships/oleObject" Target="embeddings/oleObject32.bin"/><Relationship Id="rId134" Type="http://schemas.openxmlformats.org/officeDocument/2006/relationships/oleObject" Target="embeddings/oleObject64.bin"/><Relationship Id="rId537" Type="http://schemas.openxmlformats.org/officeDocument/2006/relationships/image" Target="media/image267.wmf"/><Relationship Id="rId579" Type="http://schemas.openxmlformats.org/officeDocument/2006/relationships/image" Target="media/image288.wmf"/><Relationship Id="rId80" Type="http://schemas.openxmlformats.org/officeDocument/2006/relationships/image" Target="media/image38.wmf"/><Relationship Id="rId176" Type="http://schemas.openxmlformats.org/officeDocument/2006/relationships/oleObject" Target="embeddings/oleObject85.bin"/><Relationship Id="rId341" Type="http://schemas.openxmlformats.org/officeDocument/2006/relationships/image" Target="media/image169.wmf"/><Relationship Id="rId383" Type="http://schemas.openxmlformats.org/officeDocument/2006/relationships/image" Target="media/image190.wmf"/><Relationship Id="rId439" Type="http://schemas.openxmlformats.org/officeDocument/2006/relationships/image" Target="media/image218.wmf"/><Relationship Id="rId590" Type="http://schemas.openxmlformats.org/officeDocument/2006/relationships/oleObject" Target="embeddings/oleObject292.bin"/><Relationship Id="rId604" Type="http://schemas.openxmlformats.org/officeDocument/2006/relationships/oleObject" Target="embeddings/oleObject299.bin"/><Relationship Id="rId201" Type="http://schemas.openxmlformats.org/officeDocument/2006/relationships/image" Target="media/image99.wmf"/><Relationship Id="rId243" Type="http://schemas.openxmlformats.org/officeDocument/2006/relationships/image" Target="media/image120.wmf"/><Relationship Id="rId285" Type="http://schemas.openxmlformats.org/officeDocument/2006/relationships/image" Target="media/image141.wmf"/><Relationship Id="rId450" Type="http://schemas.openxmlformats.org/officeDocument/2006/relationships/oleObject" Target="embeddings/oleObject222.bin"/><Relationship Id="rId506" Type="http://schemas.openxmlformats.org/officeDocument/2006/relationships/oleObject" Target="embeddings/oleObject250.bin"/><Relationship Id="rId38" Type="http://schemas.openxmlformats.org/officeDocument/2006/relationships/image" Target="media/image17.wmf"/><Relationship Id="rId103" Type="http://schemas.openxmlformats.org/officeDocument/2006/relationships/image" Target="media/image50.wmf"/><Relationship Id="rId310" Type="http://schemas.openxmlformats.org/officeDocument/2006/relationships/oleObject" Target="embeddings/oleObject152.bin"/><Relationship Id="rId492" Type="http://schemas.openxmlformats.org/officeDocument/2006/relationships/oleObject" Target="embeddings/oleObject243.bin"/><Relationship Id="rId548" Type="http://schemas.openxmlformats.org/officeDocument/2006/relationships/oleObject" Target="embeddings/oleObject271.bin"/><Relationship Id="rId91" Type="http://schemas.openxmlformats.org/officeDocument/2006/relationships/image" Target="media/image44.wmf"/><Relationship Id="rId145" Type="http://schemas.openxmlformats.org/officeDocument/2006/relationships/image" Target="media/image71.wmf"/><Relationship Id="rId187" Type="http://schemas.openxmlformats.org/officeDocument/2006/relationships/image" Target="media/image92.wmf"/><Relationship Id="rId352" Type="http://schemas.openxmlformats.org/officeDocument/2006/relationships/oleObject" Target="embeddings/oleObject173.bin"/><Relationship Id="rId394" Type="http://schemas.openxmlformats.org/officeDocument/2006/relationships/oleObject" Target="embeddings/oleObject194.bin"/><Relationship Id="rId408" Type="http://schemas.openxmlformats.org/officeDocument/2006/relationships/oleObject" Target="embeddings/oleObject201.bin"/><Relationship Id="rId615" Type="http://schemas.openxmlformats.org/officeDocument/2006/relationships/image" Target="media/image306.wmf"/><Relationship Id="rId212" Type="http://schemas.openxmlformats.org/officeDocument/2006/relationships/oleObject" Target="embeddings/oleObject103.bin"/><Relationship Id="rId254" Type="http://schemas.openxmlformats.org/officeDocument/2006/relationships/oleObject" Target="embeddings/oleObject124.bin"/><Relationship Id="rId49" Type="http://schemas.openxmlformats.org/officeDocument/2006/relationships/oleObject" Target="embeddings/oleObject22.bin"/><Relationship Id="rId114" Type="http://schemas.openxmlformats.org/officeDocument/2006/relationships/oleObject" Target="embeddings/oleObject54.bin"/><Relationship Id="rId296" Type="http://schemas.openxmlformats.org/officeDocument/2006/relationships/oleObject" Target="embeddings/oleObject145.bin"/><Relationship Id="rId461" Type="http://schemas.openxmlformats.org/officeDocument/2006/relationships/image" Target="media/image229.wmf"/><Relationship Id="rId517" Type="http://schemas.openxmlformats.org/officeDocument/2006/relationships/image" Target="media/image257.wmf"/><Relationship Id="rId559" Type="http://schemas.openxmlformats.org/officeDocument/2006/relationships/image" Target="media/image278.wmf"/><Relationship Id="rId60" Type="http://schemas.openxmlformats.org/officeDocument/2006/relationships/image" Target="media/image28.wmf"/><Relationship Id="rId156" Type="http://schemas.openxmlformats.org/officeDocument/2006/relationships/oleObject" Target="embeddings/oleObject75.bin"/><Relationship Id="rId198" Type="http://schemas.openxmlformats.org/officeDocument/2006/relationships/oleObject" Target="embeddings/oleObject96.bin"/><Relationship Id="rId321" Type="http://schemas.openxmlformats.org/officeDocument/2006/relationships/image" Target="media/image159.wmf"/><Relationship Id="rId363" Type="http://schemas.openxmlformats.org/officeDocument/2006/relationships/image" Target="media/image180.wmf"/><Relationship Id="rId419" Type="http://schemas.openxmlformats.org/officeDocument/2006/relationships/image" Target="media/image208.wmf"/><Relationship Id="rId570" Type="http://schemas.openxmlformats.org/officeDocument/2006/relationships/oleObject" Target="embeddings/oleObject282.bin"/><Relationship Id="rId223" Type="http://schemas.openxmlformats.org/officeDocument/2006/relationships/image" Target="media/image110.wmf"/><Relationship Id="rId430" Type="http://schemas.openxmlformats.org/officeDocument/2006/relationships/oleObject" Target="embeddings/oleObject212.bin"/><Relationship Id="rId18" Type="http://schemas.openxmlformats.org/officeDocument/2006/relationships/image" Target="media/image7.wmf"/><Relationship Id="rId265" Type="http://schemas.openxmlformats.org/officeDocument/2006/relationships/image" Target="media/image131.wmf"/><Relationship Id="rId472" Type="http://schemas.openxmlformats.org/officeDocument/2006/relationships/oleObject" Target="embeddings/oleObject233.bin"/><Relationship Id="rId528" Type="http://schemas.openxmlformats.org/officeDocument/2006/relationships/oleObject" Target="embeddings/oleObject261.bin"/><Relationship Id="rId125" Type="http://schemas.openxmlformats.org/officeDocument/2006/relationships/image" Target="media/image61.wmf"/><Relationship Id="rId167" Type="http://schemas.openxmlformats.org/officeDocument/2006/relationships/image" Target="media/image82.wmf"/><Relationship Id="rId332" Type="http://schemas.openxmlformats.org/officeDocument/2006/relationships/oleObject" Target="embeddings/oleObject163.bin"/><Relationship Id="rId374" Type="http://schemas.openxmlformats.org/officeDocument/2006/relationships/oleObject" Target="embeddings/oleObject184.bin"/><Relationship Id="rId581" Type="http://schemas.openxmlformats.org/officeDocument/2006/relationships/image" Target="media/image289.wmf"/><Relationship Id="rId71" Type="http://schemas.openxmlformats.org/officeDocument/2006/relationships/oleObject" Target="embeddings/oleObject33.bin"/><Relationship Id="rId234" Type="http://schemas.openxmlformats.org/officeDocument/2006/relationships/oleObject" Target="embeddings/oleObject114.bin"/><Relationship Id="rId2" Type="http://schemas.openxmlformats.org/officeDocument/2006/relationships/numbering" Target="numbering.xml"/><Relationship Id="rId29" Type="http://schemas.openxmlformats.org/officeDocument/2006/relationships/oleObject" Target="embeddings/oleObject12.bin"/><Relationship Id="rId276" Type="http://schemas.openxmlformats.org/officeDocument/2006/relationships/oleObject" Target="embeddings/oleObject135.bin"/><Relationship Id="rId441" Type="http://schemas.openxmlformats.org/officeDocument/2006/relationships/image" Target="media/image219.wmf"/><Relationship Id="rId483" Type="http://schemas.openxmlformats.org/officeDocument/2006/relationships/image" Target="media/image240.wmf"/><Relationship Id="rId539" Type="http://schemas.openxmlformats.org/officeDocument/2006/relationships/image" Target="media/image268.wmf"/><Relationship Id="rId40" Type="http://schemas.openxmlformats.org/officeDocument/2006/relationships/image" Target="media/image18.wmf"/><Relationship Id="rId136" Type="http://schemas.openxmlformats.org/officeDocument/2006/relationships/oleObject" Target="embeddings/oleObject65.bin"/><Relationship Id="rId178" Type="http://schemas.openxmlformats.org/officeDocument/2006/relationships/oleObject" Target="embeddings/oleObject86.bin"/><Relationship Id="rId301" Type="http://schemas.openxmlformats.org/officeDocument/2006/relationships/image" Target="media/image149.wmf"/><Relationship Id="rId343" Type="http://schemas.openxmlformats.org/officeDocument/2006/relationships/image" Target="media/image170.wmf"/><Relationship Id="rId550" Type="http://schemas.openxmlformats.org/officeDocument/2006/relationships/oleObject" Target="embeddings/oleObject272.bin"/><Relationship Id="rId82" Type="http://schemas.openxmlformats.org/officeDocument/2006/relationships/image" Target="media/image39.wmf"/><Relationship Id="rId203" Type="http://schemas.openxmlformats.org/officeDocument/2006/relationships/image" Target="media/image100.wmf"/><Relationship Id="rId385" Type="http://schemas.openxmlformats.org/officeDocument/2006/relationships/image" Target="media/image191.wmf"/><Relationship Id="rId592" Type="http://schemas.openxmlformats.org/officeDocument/2006/relationships/oleObject" Target="embeddings/oleObject293.bin"/><Relationship Id="rId606" Type="http://schemas.openxmlformats.org/officeDocument/2006/relationships/oleObject" Target="embeddings/oleObject300.bin"/><Relationship Id="rId245" Type="http://schemas.openxmlformats.org/officeDocument/2006/relationships/image" Target="media/image121.wmf"/><Relationship Id="rId287" Type="http://schemas.openxmlformats.org/officeDocument/2006/relationships/image" Target="media/image142.wmf"/><Relationship Id="rId410" Type="http://schemas.openxmlformats.org/officeDocument/2006/relationships/oleObject" Target="embeddings/oleObject202.bin"/><Relationship Id="rId452" Type="http://schemas.openxmlformats.org/officeDocument/2006/relationships/oleObject" Target="embeddings/oleObject223.bin"/><Relationship Id="rId494" Type="http://schemas.openxmlformats.org/officeDocument/2006/relationships/oleObject" Target="embeddings/oleObject244.bin"/><Relationship Id="rId508" Type="http://schemas.openxmlformats.org/officeDocument/2006/relationships/oleObject" Target="embeddings/oleObject251.bin"/><Relationship Id="rId105" Type="http://schemas.openxmlformats.org/officeDocument/2006/relationships/image" Target="media/image51.wmf"/><Relationship Id="rId147" Type="http://schemas.openxmlformats.org/officeDocument/2006/relationships/image" Target="media/image72.wmf"/><Relationship Id="rId312" Type="http://schemas.openxmlformats.org/officeDocument/2006/relationships/oleObject" Target="embeddings/oleObject153.bin"/><Relationship Id="rId354" Type="http://schemas.openxmlformats.org/officeDocument/2006/relationships/oleObject" Target="embeddings/oleObject174.bin"/><Relationship Id="rId51" Type="http://schemas.openxmlformats.org/officeDocument/2006/relationships/oleObject" Target="embeddings/oleObject23.bin"/><Relationship Id="rId93" Type="http://schemas.openxmlformats.org/officeDocument/2006/relationships/image" Target="media/image45.wmf"/><Relationship Id="rId189" Type="http://schemas.openxmlformats.org/officeDocument/2006/relationships/image" Target="media/image93.wmf"/><Relationship Id="rId396" Type="http://schemas.openxmlformats.org/officeDocument/2006/relationships/oleObject" Target="embeddings/oleObject195.bin"/><Relationship Id="rId561" Type="http://schemas.openxmlformats.org/officeDocument/2006/relationships/image" Target="media/image279.wmf"/><Relationship Id="rId617" Type="http://schemas.openxmlformats.org/officeDocument/2006/relationships/fontTable" Target="fontTable.xml"/><Relationship Id="rId214" Type="http://schemas.openxmlformats.org/officeDocument/2006/relationships/oleObject" Target="embeddings/oleObject104.bin"/><Relationship Id="rId256" Type="http://schemas.openxmlformats.org/officeDocument/2006/relationships/oleObject" Target="embeddings/oleObject125.bin"/><Relationship Id="rId298" Type="http://schemas.openxmlformats.org/officeDocument/2006/relationships/oleObject" Target="embeddings/oleObject146.bin"/><Relationship Id="rId421" Type="http://schemas.openxmlformats.org/officeDocument/2006/relationships/image" Target="media/image209.wmf"/><Relationship Id="rId463" Type="http://schemas.openxmlformats.org/officeDocument/2006/relationships/image" Target="media/image230.wmf"/><Relationship Id="rId519" Type="http://schemas.openxmlformats.org/officeDocument/2006/relationships/image" Target="media/image258.wmf"/><Relationship Id="rId116" Type="http://schemas.openxmlformats.org/officeDocument/2006/relationships/oleObject" Target="embeddings/oleObject55.bin"/><Relationship Id="rId158" Type="http://schemas.openxmlformats.org/officeDocument/2006/relationships/oleObject" Target="embeddings/oleObject76.bin"/><Relationship Id="rId323" Type="http://schemas.openxmlformats.org/officeDocument/2006/relationships/image" Target="media/image160.wmf"/><Relationship Id="rId530" Type="http://schemas.openxmlformats.org/officeDocument/2006/relationships/oleObject" Target="embeddings/oleObject262.bin"/><Relationship Id="rId20" Type="http://schemas.openxmlformats.org/officeDocument/2006/relationships/image" Target="media/image8.wmf"/><Relationship Id="rId62" Type="http://schemas.openxmlformats.org/officeDocument/2006/relationships/image" Target="media/image29.wmf"/><Relationship Id="rId365" Type="http://schemas.openxmlformats.org/officeDocument/2006/relationships/image" Target="media/image181.wmf"/><Relationship Id="rId572" Type="http://schemas.openxmlformats.org/officeDocument/2006/relationships/oleObject" Target="embeddings/oleObject283.bin"/><Relationship Id="rId225" Type="http://schemas.openxmlformats.org/officeDocument/2006/relationships/image" Target="media/image111.wmf"/><Relationship Id="rId267" Type="http://schemas.openxmlformats.org/officeDocument/2006/relationships/image" Target="media/image132.wmf"/><Relationship Id="rId432" Type="http://schemas.openxmlformats.org/officeDocument/2006/relationships/oleObject" Target="embeddings/oleObject213.bin"/><Relationship Id="rId474" Type="http://schemas.openxmlformats.org/officeDocument/2006/relationships/oleObject" Target="embeddings/oleObject234.bin"/><Relationship Id="rId127" Type="http://schemas.openxmlformats.org/officeDocument/2006/relationships/image" Target="media/image62.wmf"/><Relationship Id="rId31" Type="http://schemas.openxmlformats.org/officeDocument/2006/relationships/oleObject" Target="embeddings/oleObject13.bin"/><Relationship Id="rId73" Type="http://schemas.openxmlformats.org/officeDocument/2006/relationships/oleObject" Target="embeddings/oleObject34.bin"/><Relationship Id="rId169" Type="http://schemas.openxmlformats.org/officeDocument/2006/relationships/image" Target="media/image83.wmf"/><Relationship Id="rId334" Type="http://schemas.openxmlformats.org/officeDocument/2006/relationships/oleObject" Target="embeddings/oleObject164.bin"/><Relationship Id="rId376" Type="http://schemas.openxmlformats.org/officeDocument/2006/relationships/oleObject" Target="embeddings/oleObject185.bin"/><Relationship Id="rId541" Type="http://schemas.openxmlformats.org/officeDocument/2006/relationships/image" Target="media/image269.wmf"/><Relationship Id="rId583" Type="http://schemas.openxmlformats.org/officeDocument/2006/relationships/image" Target="media/image290.wmf"/><Relationship Id="rId4" Type="http://schemas.openxmlformats.org/officeDocument/2006/relationships/settings" Target="settings.xml"/><Relationship Id="rId180" Type="http://schemas.openxmlformats.org/officeDocument/2006/relationships/oleObject" Target="embeddings/oleObject87.bin"/><Relationship Id="rId236" Type="http://schemas.openxmlformats.org/officeDocument/2006/relationships/oleObject" Target="embeddings/oleObject115.bin"/><Relationship Id="rId278" Type="http://schemas.openxmlformats.org/officeDocument/2006/relationships/oleObject" Target="embeddings/oleObject136.bin"/><Relationship Id="rId401" Type="http://schemas.openxmlformats.org/officeDocument/2006/relationships/image" Target="media/image199.wmf"/><Relationship Id="rId443" Type="http://schemas.openxmlformats.org/officeDocument/2006/relationships/image" Target="media/image220.wmf"/><Relationship Id="rId303" Type="http://schemas.openxmlformats.org/officeDocument/2006/relationships/image" Target="media/image150.wmf"/><Relationship Id="rId485" Type="http://schemas.openxmlformats.org/officeDocument/2006/relationships/image" Target="media/image241.wmf"/><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6.bin"/><Relationship Id="rId345" Type="http://schemas.openxmlformats.org/officeDocument/2006/relationships/image" Target="media/image171.wmf"/><Relationship Id="rId387" Type="http://schemas.openxmlformats.org/officeDocument/2006/relationships/image" Target="media/image192.wmf"/><Relationship Id="rId510" Type="http://schemas.openxmlformats.org/officeDocument/2006/relationships/oleObject" Target="embeddings/oleObject252.bin"/><Relationship Id="rId552" Type="http://schemas.openxmlformats.org/officeDocument/2006/relationships/oleObject" Target="embeddings/oleObject273.bin"/><Relationship Id="rId594" Type="http://schemas.openxmlformats.org/officeDocument/2006/relationships/oleObject" Target="embeddings/oleObject294.bin"/><Relationship Id="rId608" Type="http://schemas.openxmlformats.org/officeDocument/2006/relationships/oleObject" Target="embeddings/oleObject301.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203.bin"/><Relationship Id="rId107" Type="http://schemas.openxmlformats.org/officeDocument/2006/relationships/image" Target="media/image52.wmf"/><Relationship Id="rId289" Type="http://schemas.openxmlformats.org/officeDocument/2006/relationships/image" Target="media/image143.wmf"/><Relationship Id="rId454" Type="http://schemas.openxmlformats.org/officeDocument/2006/relationships/oleObject" Target="embeddings/oleObject224.bin"/><Relationship Id="rId496" Type="http://schemas.openxmlformats.org/officeDocument/2006/relationships/oleObject" Target="embeddings/oleObject245.bin"/><Relationship Id="rId11" Type="http://schemas.openxmlformats.org/officeDocument/2006/relationships/oleObject" Target="embeddings/oleObject3.bin"/><Relationship Id="rId53" Type="http://schemas.openxmlformats.org/officeDocument/2006/relationships/oleObject" Target="embeddings/oleObject24.bin"/><Relationship Id="rId149" Type="http://schemas.openxmlformats.org/officeDocument/2006/relationships/image" Target="media/image73.wmf"/><Relationship Id="rId314" Type="http://schemas.openxmlformats.org/officeDocument/2006/relationships/oleObject" Target="embeddings/oleObject154.bin"/><Relationship Id="rId356" Type="http://schemas.openxmlformats.org/officeDocument/2006/relationships/oleObject" Target="embeddings/oleObject175.bin"/><Relationship Id="rId398" Type="http://schemas.openxmlformats.org/officeDocument/2006/relationships/oleObject" Target="embeddings/oleObject196.bin"/><Relationship Id="rId521" Type="http://schemas.openxmlformats.org/officeDocument/2006/relationships/image" Target="media/image259.wmf"/><Relationship Id="rId563" Type="http://schemas.openxmlformats.org/officeDocument/2006/relationships/image" Target="media/image280.wmf"/><Relationship Id="rId95" Type="http://schemas.openxmlformats.org/officeDocument/2006/relationships/image" Target="media/image46.wmf"/><Relationship Id="rId160" Type="http://schemas.openxmlformats.org/officeDocument/2006/relationships/oleObject" Target="embeddings/oleObject77.bin"/><Relationship Id="rId216" Type="http://schemas.openxmlformats.org/officeDocument/2006/relationships/oleObject" Target="embeddings/oleObject105.bin"/><Relationship Id="rId423" Type="http://schemas.openxmlformats.org/officeDocument/2006/relationships/image" Target="media/image210.wmf"/><Relationship Id="rId258" Type="http://schemas.openxmlformats.org/officeDocument/2006/relationships/oleObject" Target="embeddings/oleObject126.bin"/><Relationship Id="rId465" Type="http://schemas.openxmlformats.org/officeDocument/2006/relationships/image" Target="media/image231.wmf"/><Relationship Id="rId22" Type="http://schemas.openxmlformats.org/officeDocument/2006/relationships/image" Target="media/image9.wmf"/><Relationship Id="rId64" Type="http://schemas.openxmlformats.org/officeDocument/2006/relationships/image" Target="media/image30.wmf"/><Relationship Id="rId118" Type="http://schemas.openxmlformats.org/officeDocument/2006/relationships/oleObject" Target="embeddings/oleObject56.bin"/><Relationship Id="rId325" Type="http://schemas.openxmlformats.org/officeDocument/2006/relationships/image" Target="media/image161.wmf"/><Relationship Id="rId367" Type="http://schemas.openxmlformats.org/officeDocument/2006/relationships/image" Target="media/image182.wmf"/><Relationship Id="rId532" Type="http://schemas.openxmlformats.org/officeDocument/2006/relationships/oleObject" Target="embeddings/oleObject263.bin"/><Relationship Id="rId574" Type="http://schemas.openxmlformats.org/officeDocument/2006/relationships/oleObject" Target="embeddings/oleObject284.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image" Target="media/image133.wmf"/><Relationship Id="rId434" Type="http://schemas.openxmlformats.org/officeDocument/2006/relationships/oleObject" Target="embeddings/oleObject214.bin"/><Relationship Id="rId476" Type="http://schemas.openxmlformats.org/officeDocument/2006/relationships/oleObject" Target="embeddings/oleObject235.bin"/><Relationship Id="rId33" Type="http://schemas.openxmlformats.org/officeDocument/2006/relationships/oleObject" Target="embeddings/oleObject14.bin"/><Relationship Id="rId129" Type="http://schemas.openxmlformats.org/officeDocument/2006/relationships/image" Target="media/image63.wmf"/><Relationship Id="rId280" Type="http://schemas.openxmlformats.org/officeDocument/2006/relationships/oleObject" Target="embeddings/oleObject137.bin"/><Relationship Id="rId336" Type="http://schemas.openxmlformats.org/officeDocument/2006/relationships/oleObject" Target="embeddings/oleObject165.bin"/><Relationship Id="rId501" Type="http://schemas.openxmlformats.org/officeDocument/2006/relationships/image" Target="media/image249.wmf"/><Relationship Id="rId543" Type="http://schemas.openxmlformats.org/officeDocument/2006/relationships/image" Target="media/image270.wmf"/><Relationship Id="rId75" Type="http://schemas.openxmlformats.org/officeDocument/2006/relationships/oleObject" Target="embeddings/oleObject35.bin"/><Relationship Id="rId140" Type="http://schemas.openxmlformats.org/officeDocument/2006/relationships/oleObject" Target="embeddings/oleObject67.bin"/><Relationship Id="rId182" Type="http://schemas.openxmlformats.org/officeDocument/2006/relationships/oleObject" Target="embeddings/oleObject88.bin"/><Relationship Id="rId378" Type="http://schemas.openxmlformats.org/officeDocument/2006/relationships/oleObject" Target="embeddings/oleObject186.bin"/><Relationship Id="rId403" Type="http://schemas.openxmlformats.org/officeDocument/2006/relationships/image" Target="media/image200.wmf"/><Relationship Id="rId585" Type="http://schemas.openxmlformats.org/officeDocument/2006/relationships/image" Target="media/image291.wmf"/><Relationship Id="rId6" Type="http://schemas.openxmlformats.org/officeDocument/2006/relationships/image" Target="media/image1.wmf"/><Relationship Id="rId238" Type="http://schemas.openxmlformats.org/officeDocument/2006/relationships/oleObject" Target="embeddings/oleObject116.bin"/><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oleObject" Target="embeddings/oleObject302.bin"/><Relationship Id="rId291" Type="http://schemas.openxmlformats.org/officeDocument/2006/relationships/image" Target="media/image144.wmf"/><Relationship Id="rId305" Type="http://schemas.openxmlformats.org/officeDocument/2006/relationships/image" Target="media/image151.wmf"/><Relationship Id="rId347" Type="http://schemas.openxmlformats.org/officeDocument/2006/relationships/image" Target="media/image172.wmf"/><Relationship Id="rId512" Type="http://schemas.openxmlformats.org/officeDocument/2006/relationships/oleObject" Target="embeddings/oleObject253.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4.wmf"/><Relationship Id="rId389" Type="http://schemas.openxmlformats.org/officeDocument/2006/relationships/image" Target="media/image193.wmf"/><Relationship Id="rId554" Type="http://schemas.openxmlformats.org/officeDocument/2006/relationships/oleObject" Target="embeddings/oleObject274.bin"/><Relationship Id="rId596" Type="http://schemas.openxmlformats.org/officeDocument/2006/relationships/oleObject" Target="embeddings/oleObject295.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4.bin"/><Relationship Id="rId456" Type="http://schemas.openxmlformats.org/officeDocument/2006/relationships/oleObject" Target="embeddings/oleObject225.bin"/><Relationship Id="rId498" Type="http://schemas.openxmlformats.org/officeDocument/2006/relationships/oleObject" Target="embeddings/oleObject246.bin"/><Relationship Id="rId13" Type="http://schemas.openxmlformats.org/officeDocument/2006/relationships/oleObject" Target="embeddings/oleObject4.bin"/><Relationship Id="rId109" Type="http://schemas.openxmlformats.org/officeDocument/2006/relationships/image" Target="media/image53.wmf"/><Relationship Id="rId260" Type="http://schemas.openxmlformats.org/officeDocument/2006/relationships/oleObject" Target="embeddings/oleObject127.bin"/><Relationship Id="rId316" Type="http://schemas.openxmlformats.org/officeDocument/2006/relationships/oleObject" Target="embeddings/oleObject155.bin"/><Relationship Id="rId523" Type="http://schemas.openxmlformats.org/officeDocument/2006/relationships/image" Target="media/image260.wmf"/><Relationship Id="rId55" Type="http://schemas.openxmlformats.org/officeDocument/2006/relationships/oleObject" Target="embeddings/oleObject25.bin"/><Relationship Id="rId97" Type="http://schemas.openxmlformats.org/officeDocument/2006/relationships/image" Target="media/image47.wmf"/><Relationship Id="rId120" Type="http://schemas.openxmlformats.org/officeDocument/2006/relationships/oleObject" Target="embeddings/oleObject57.bin"/><Relationship Id="rId358" Type="http://schemas.openxmlformats.org/officeDocument/2006/relationships/oleObject" Target="embeddings/oleObject176.bin"/><Relationship Id="rId565" Type="http://schemas.openxmlformats.org/officeDocument/2006/relationships/image" Target="media/image281.wmf"/><Relationship Id="rId162" Type="http://schemas.openxmlformats.org/officeDocument/2006/relationships/oleObject" Target="embeddings/oleObject78.bin"/><Relationship Id="rId218" Type="http://schemas.openxmlformats.org/officeDocument/2006/relationships/oleObject" Target="embeddings/oleObject106.bin"/><Relationship Id="rId425" Type="http://schemas.openxmlformats.org/officeDocument/2006/relationships/image" Target="media/image211.wmf"/><Relationship Id="rId467" Type="http://schemas.openxmlformats.org/officeDocument/2006/relationships/image" Target="media/image232.wmf"/><Relationship Id="rId271" Type="http://schemas.openxmlformats.org/officeDocument/2006/relationships/image" Target="media/image134.wmf"/><Relationship Id="rId24" Type="http://schemas.openxmlformats.org/officeDocument/2006/relationships/image" Target="media/image10.wmf"/><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image" Target="media/image162.wmf"/><Relationship Id="rId369" Type="http://schemas.openxmlformats.org/officeDocument/2006/relationships/image" Target="media/image183.wmf"/><Relationship Id="rId534" Type="http://schemas.openxmlformats.org/officeDocument/2006/relationships/oleObject" Target="embeddings/oleObject264.bin"/><Relationship Id="rId576" Type="http://schemas.openxmlformats.org/officeDocument/2006/relationships/oleObject" Target="embeddings/oleObject285.bin"/><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7.bin"/><Relationship Id="rId436" Type="http://schemas.openxmlformats.org/officeDocument/2006/relationships/oleObject" Target="embeddings/oleObject215.bin"/><Relationship Id="rId601" Type="http://schemas.openxmlformats.org/officeDocument/2006/relationships/image" Target="media/image299.wmf"/><Relationship Id="rId240" Type="http://schemas.openxmlformats.org/officeDocument/2006/relationships/oleObject" Target="embeddings/oleObject117.bin"/><Relationship Id="rId478" Type="http://schemas.openxmlformats.org/officeDocument/2006/relationships/oleObject" Target="embeddings/oleObject236.bin"/><Relationship Id="rId35" Type="http://schemas.openxmlformats.org/officeDocument/2006/relationships/oleObject" Target="embeddings/oleObject15.bin"/><Relationship Id="rId77" Type="http://schemas.openxmlformats.org/officeDocument/2006/relationships/oleObject" Target="embeddings/oleObject36.bin"/><Relationship Id="rId100" Type="http://schemas.openxmlformats.org/officeDocument/2006/relationships/oleObject" Target="embeddings/oleObject47.bin"/><Relationship Id="rId282" Type="http://schemas.openxmlformats.org/officeDocument/2006/relationships/oleObject" Target="embeddings/oleObject138.bin"/><Relationship Id="rId338" Type="http://schemas.openxmlformats.org/officeDocument/2006/relationships/oleObject" Target="embeddings/oleObject166.bin"/><Relationship Id="rId503" Type="http://schemas.openxmlformats.org/officeDocument/2006/relationships/image" Target="media/image250.wmf"/><Relationship Id="rId545" Type="http://schemas.openxmlformats.org/officeDocument/2006/relationships/image" Target="media/image271.wmf"/><Relationship Id="rId587" Type="http://schemas.openxmlformats.org/officeDocument/2006/relationships/image" Target="media/image292.wmf"/><Relationship Id="rId8" Type="http://schemas.openxmlformats.org/officeDocument/2006/relationships/image" Target="media/image2.wmf"/><Relationship Id="rId142" Type="http://schemas.openxmlformats.org/officeDocument/2006/relationships/oleObject" Target="embeddings/oleObject68.bin"/><Relationship Id="rId184" Type="http://schemas.openxmlformats.org/officeDocument/2006/relationships/oleObject" Target="embeddings/oleObject89.bin"/><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image" Target="media/image222.wmf"/><Relationship Id="rId612" Type="http://schemas.openxmlformats.org/officeDocument/2006/relationships/oleObject" Target="embeddings/oleObject303.bin"/><Relationship Id="rId251" Type="http://schemas.openxmlformats.org/officeDocument/2006/relationships/image" Target="media/image124.wmf"/><Relationship Id="rId489" Type="http://schemas.openxmlformats.org/officeDocument/2006/relationships/image" Target="media/image243.wmf"/><Relationship Id="rId46" Type="http://schemas.openxmlformats.org/officeDocument/2006/relationships/image" Target="media/image21.wmf"/><Relationship Id="rId293" Type="http://schemas.openxmlformats.org/officeDocument/2006/relationships/image" Target="media/image145.wmf"/><Relationship Id="rId307" Type="http://schemas.openxmlformats.org/officeDocument/2006/relationships/image" Target="media/image152.wmf"/><Relationship Id="rId349" Type="http://schemas.openxmlformats.org/officeDocument/2006/relationships/image" Target="media/image173.wmf"/><Relationship Id="rId514" Type="http://schemas.openxmlformats.org/officeDocument/2006/relationships/oleObject" Target="embeddings/oleObject254.bin"/><Relationship Id="rId556" Type="http://schemas.openxmlformats.org/officeDocument/2006/relationships/oleObject" Target="embeddings/oleObject275.bin"/><Relationship Id="rId88" Type="http://schemas.openxmlformats.org/officeDocument/2006/relationships/image" Target="media/image42.wmf"/><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7.bin"/><Relationship Id="rId416" Type="http://schemas.openxmlformats.org/officeDocument/2006/relationships/oleObject" Target="embeddings/oleObject205.bin"/><Relationship Id="rId598" Type="http://schemas.openxmlformats.org/officeDocument/2006/relationships/oleObject" Target="embeddings/oleObject296.bin"/><Relationship Id="rId220" Type="http://schemas.openxmlformats.org/officeDocument/2006/relationships/oleObject" Target="embeddings/oleObject107.bin"/><Relationship Id="rId458" Type="http://schemas.openxmlformats.org/officeDocument/2006/relationships/oleObject" Target="embeddings/oleObject226.bin"/><Relationship Id="rId15" Type="http://schemas.openxmlformats.org/officeDocument/2006/relationships/oleObject" Target="embeddings/oleObject5.bin"/><Relationship Id="rId57" Type="http://schemas.openxmlformats.org/officeDocument/2006/relationships/oleObject" Target="embeddings/oleObject26.bin"/><Relationship Id="rId262" Type="http://schemas.openxmlformats.org/officeDocument/2006/relationships/oleObject" Target="embeddings/oleObject128.bin"/><Relationship Id="rId318" Type="http://schemas.openxmlformats.org/officeDocument/2006/relationships/oleObject" Target="embeddings/oleObject156.bin"/><Relationship Id="rId525" Type="http://schemas.openxmlformats.org/officeDocument/2006/relationships/image" Target="media/image261.wmf"/><Relationship Id="rId567" Type="http://schemas.openxmlformats.org/officeDocument/2006/relationships/image" Target="media/image282.wmf"/><Relationship Id="rId99" Type="http://schemas.openxmlformats.org/officeDocument/2006/relationships/image" Target="media/image48.wmf"/><Relationship Id="rId122" Type="http://schemas.openxmlformats.org/officeDocument/2006/relationships/oleObject" Target="embeddings/oleObject58.bin"/><Relationship Id="rId164" Type="http://schemas.openxmlformats.org/officeDocument/2006/relationships/oleObject" Target="embeddings/oleObject79.bin"/><Relationship Id="rId371" Type="http://schemas.openxmlformats.org/officeDocument/2006/relationships/image" Target="media/image184.wmf"/><Relationship Id="rId427" Type="http://schemas.openxmlformats.org/officeDocument/2006/relationships/image" Target="media/image212.wmf"/><Relationship Id="rId469" Type="http://schemas.openxmlformats.org/officeDocument/2006/relationships/image" Target="media/image233.wmf"/><Relationship Id="rId26" Type="http://schemas.openxmlformats.org/officeDocument/2006/relationships/image" Target="media/image11.wmf"/><Relationship Id="rId231" Type="http://schemas.openxmlformats.org/officeDocument/2006/relationships/image" Target="media/image114.wmf"/><Relationship Id="rId273" Type="http://schemas.openxmlformats.org/officeDocument/2006/relationships/image" Target="media/image135.wmf"/><Relationship Id="rId329" Type="http://schemas.openxmlformats.org/officeDocument/2006/relationships/image" Target="media/image163.wmf"/><Relationship Id="rId480" Type="http://schemas.openxmlformats.org/officeDocument/2006/relationships/oleObject" Target="embeddings/oleObject237.bin"/><Relationship Id="rId536" Type="http://schemas.openxmlformats.org/officeDocument/2006/relationships/oleObject" Target="embeddings/oleObject265.bin"/><Relationship Id="rId68" Type="http://schemas.openxmlformats.org/officeDocument/2006/relationships/image" Target="media/image32.wmf"/><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oleObject" Target="embeddings/oleObject167.bin"/><Relationship Id="rId578" Type="http://schemas.openxmlformats.org/officeDocument/2006/relationships/oleObject" Target="embeddings/oleObject286.bin"/><Relationship Id="rId200" Type="http://schemas.openxmlformats.org/officeDocument/2006/relationships/oleObject" Target="embeddings/oleObject97.bin"/><Relationship Id="rId382" Type="http://schemas.openxmlformats.org/officeDocument/2006/relationships/oleObject" Target="embeddings/oleObject188.bin"/><Relationship Id="rId438" Type="http://schemas.openxmlformats.org/officeDocument/2006/relationships/oleObject" Target="embeddings/oleObject216.bin"/><Relationship Id="rId603" Type="http://schemas.openxmlformats.org/officeDocument/2006/relationships/image" Target="media/image300.wmf"/><Relationship Id="rId242" Type="http://schemas.openxmlformats.org/officeDocument/2006/relationships/oleObject" Target="embeddings/oleObject118.bin"/><Relationship Id="rId284" Type="http://schemas.openxmlformats.org/officeDocument/2006/relationships/oleObject" Target="embeddings/oleObject139.bin"/><Relationship Id="rId491" Type="http://schemas.openxmlformats.org/officeDocument/2006/relationships/image" Target="media/image244.wmf"/><Relationship Id="rId505" Type="http://schemas.openxmlformats.org/officeDocument/2006/relationships/image" Target="media/image251.wmf"/><Relationship Id="rId37" Type="http://schemas.openxmlformats.org/officeDocument/2006/relationships/oleObject" Target="embeddings/oleObject16.bin"/><Relationship Id="rId79" Type="http://schemas.openxmlformats.org/officeDocument/2006/relationships/oleObject" Target="embeddings/oleObject37.bin"/><Relationship Id="rId102" Type="http://schemas.openxmlformats.org/officeDocument/2006/relationships/oleObject" Target="embeddings/oleObject48.bin"/><Relationship Id="rId144" Type="http://schemas.openxmlformats.org/officeDocument/2006/relationships/oleObject" Target="embeddings/oleObject69.bin"/><Relationship Id="rId547" Type="http://schemas.openxmlformats.org/officeDocument/2006/relationships/image" Target="media/image272.wmf"/><Relationship Id="rId589" Type="http://schemas.openxmlformats.org/officeDocument/2006/relationships/image" Target="media/image293.wmf"/><Relationship Id="rId90" Type="http://schemas.openxmlformats.org/officeDocument/2006/relationships/image" Target="media/image43.PNG"/><Relationship Id="rId186" Type="http://schemas.openxmlformats.org/officeDocument/2006/relationships/oleObject" Target="embeddings/oleObject90.bin"/><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3.wmf"/><Relationship Id="rId614" Type="http://schemas.openxmlformats.org/officeDocument/2006/relationships/oleObject" Target="embeddings/oleObject304.bin"/><Relationship Id="rId211" Type="http://schemas.openxmlformats.org/officeDocument/2006/relationships/image" Target="media/image104.wmf"/><Relationship Id="rId253" Type="http://schemas.openxmlformats.org/officeDocument/2006/relationships/image" Target="media/image125.wmf"/><Relationship Id="rId295" Type="http://schemas.openxmlformats.org/officeDocument/2006/relationships/image" Target="media/image146.wmf"/><Relationship Id="rId309" Type="http://schemas.openxmlformats.org/officeDocument/2006/relationships/image" Target="media/image153.wmf"/><Relationship Id="rId460" Type="http://schemas.openxmlformats.org/officeDocument/2006/relationships/oleObject" Target="embeddings/oleObject227.bin"/><Relationship Id="rId516" Type="http://schemas.openxmlformats.org/officeDocument/2006/relationships/oleObject" Target="embeddings/oleObject255.bin"/><Relationship Id="rId48" Type="http://schemas.openxmlformats.org/officeDocument/2006/relationships/image" Target="media/image22.wmf"/><Relationship Id="rId113" Type="http://schemas.openxmlformats.org/officeDocument/2006/relationships/image" Target="media/image55.wmf"/><Relationship Id="rId320" Type="http://schemas.openxmlformats.org/officeDocument/2006/relationships/oleObject" Target="embeddings/oleObject157.bin"/><Relationship Id="rId558" Type="http://schemas.openxmlformats.org/officeDocument/2006/relationships/oleObject" Target="embeddings/oleObject276.bin"/><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78.bin"/><Relationship Id="rId418" Type="http://schemas.openxmlformats.org/officeDocument/2006/relationships/oleObject" Target="embeddings/oleObject206.bin"/><Relationship Id="rId222" Type="http://schemas.openxmlformats.org/officeDocument/2006/relationships/oleObject" Target="embeddings/oleObject108.bin"/><Relationship Id="rId264" Type="http://schemas.openxmlformats.org/officeDocument/2006/relationships/oleObject" Target="embeddings/oleObject129.bin"/><Relationship Id="rId471" Type="http://schemas.openxmlformats.org/officeDocument/2006/relationships/image" Target="media/image234.wmf"/><Relationship Id="rId17" Type="http://schemas.openxmlformats.org/officeDocument/2006/relationships/oleObject" Target="embeddings/oleObject6.bin"/><Relationship Id="rId59" Type="http://schemas.openxmlformats.org/officeDocument/2006/relationships/oleObject" Target="embeddings/oleObject27.bin"/><Relationship Id="rId124" Type="http://schemas.openxmlformats.org/officeDocument/2006/relationships/oleObject" Target="embeddings/oleObject59.bin"/><Relationship Id="rId527" Type="http://schemas.openxmlformats.org/officeDocument/2006/relationships/image" Target="media/image262.wmf"/><Relationship Id="rId569" Type="http://schemas.openxmlformats.org/officeDocument/2006/relationships/image" Target="media/image283.wmf"/><Relationship Id="rId70" Type="http://schemas.openxmlformats.org/officeDocument/2006/relationships/image" Target="media/image33.wmf"/><Relationship Id="rId166" Type="http://schemas.openxmlformats.org/officeDocument/2006/relationships/oleObject" Target="embeddings/oleObject80.bin"/><Relationship Id="rId331" Type="http://schemas.openxmlformats.org/officeDocument/2006/relationships/image" Target="media/image164.wmf"/><Relationship Id="rId373" Type="http://schemas.openxmlformats.org/officeDocument/2006/relationships/image" Target="media/image185.wmf"/><Relationship Id="rId429" Type="http://schemas.openxmlformats.org/officeDocument/2006/relationships/image" Target="media/image213.wmf"/><Relationship Id="rId580" Type="http://schemas.openxmlformats.org/officeDocument/2006/relationships/oleObject" Target="embeddings/oleObject287.bin"/><Relationship Id="rId1" Type="http://schemas.openxmlformats.org/officeDocument/2006/relationships/customXml" Target="../customXml/item1.xml"/><Relationship Id="rId233" Type="http://schemas.openxmlformats.org/officeDocument/2006/relationships/image" Target="media/image115.wmf"/><Relationship Id="rId440" Type="http://schemas.openxmlformats.org/officeDocument/2006/relationships/oleObject" Target="embeddings/oleObject217.bin"/><Relationship Id="rId28" Type="http://schemas.openxmlformats.org/officeDocument/2006/relationships/image" Target="media/image12.wmf"/><Relationship Id="rId275" Type="http://schemas.openxmlformats.org/officeDocument/2006/relationships/image" Target="media/image136.wmf"/><Relationship Id="rId300" Type="http://schemas.openxmlformats.org/officeDocument/2006/relationships/oleObject" Target="embeddings/oleObject147.bin"/><Relationship Id="rId482" Type="http://schemas.openxmlformats.org/officeDocument/2006/relationships/oleObject" Target="embeddings/oleObject238.bin"/><Relationship Id="rId538" Type="http://schemas.openxmlformats.org/officeDocument/2006/relationships/oleObject" Target="embeddings/oleObject266.bin"/><Relationship Id="rId81" Type="http://schemas.openxmlformats.org/officeDocument/2006/relationships/oleObject" Target="embeddings/oleObject38.bin"/><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oleObject" Target="embeddings/oleObject168.bin"/><Relationship Id="rId384" Type="http://schemas.openxmlformats.org/officeDocument/2006/relationships/oleObject" Target="embeddings/oleObject189.bin"/><Relationship Id="rId591" Type="http://schemas.openxmlformats.org/officeDocument/2006/relationships/image" Target="media/image294.wmf"/><Relationship Id="rId605" Type="http://schemas.openxmlformats.org/officeDocument/2006/relationships/image" Target="media/image301.wmf"/><Relationship Id="rId202" Type="http://schemas.openxmlformats.org/officeDocument/2006/relationships/oleObject" Target="embeddings/oleObject98.bin"/><Relationship Id="rId244" Type="http://schemas.openxmlformats.org/officeDocument/2006/relationships/oleObject" Target="embeddings/oleObject119.bin"/><Relationship Id="rId39" Type="http://schemas.openxmlformats.org/officeDocument/2006/relationships/oleObject" Target="embeddings/oleObject17.bin"/><Relationship Id="rId286" Type="http://schemas.openxmlformats.org/officeDocument/2006/relationships/oleObject" Target="embeddings/oleObject140.bin"/><Relationship Id="rId451" Type="http://schemas.openxmlformats.org/officeDocument/2006/relationships/image" Target="media/image224.wmf"/><Relationship Id="rId493" Type="http://schemas.openxmlformats.org/officeDocument/2006/relationships/image" Target="media/image245.wmf"/><Relationship Id="rId507" Type="http://schemas.openxmlformats.org/officeDocument/2006/relationships/image" Target="media/image252.wmf"/><Relationship Id="rId549" Type="http://schemas.openxmlformats.org/officeDocument/2006/relationships/image" Target="media/image273.wmf"/><Relationship Id="rId50" Type="http://schemas.openxmlformats.org/officeDocument/2006/relationships/image" Target="media/image23.wmf"/><Relationship Id="rId104" Type="http://schemas.openxmlformats.org/officeDocument/2006/relationships/oleObject" Target="embeddings/oleObject49.bin"/><Relationship Id="rId146" Type="http://schemas.openxmlformats.org/officeDocument/2006/relationships/oleObject" Target="embeddings/oleObject70.bin"/><Relationship Id="rId188" Type="http://schemas.openxmlformats.org/officeDocument/2006/relationships/oleObject" Target="embeddings/oleObject91.bin"/><Relationship Id="rId311" Type="http://schemas.openxmlformats.org/officeDocument/2006/relationships/image" Target="media/image154.wmf"/><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oleObject" Target="embeddings/oleObject277.bin"/><Relationship Id="rId92" Type="http://schemas.openxmlformats.org/officeDocument/2006/relationships/oleObject" Target="embeddings/oleObject43.bin"/><Relationship Id="rId213" Type="http://schemas.openxmlformats.org/officeDocument/2006/relationships/image" Target="media/image105.wmf"/><Relationship Id="rId420" Type="http://schemas.openxmlformats.org/officeDocument/2006/relationships/oleObject" Target="embeddings/oleObject207.bin"/><Relationship Id="rId616" Type="http://schemas.openxmlformats.org/officeDocument/2006/relationships/oleObject" Target="embeddings/oleObject305.bin"/><Relationship Id="rId255" Type="http://schemas.openxmlformats.org/officeDocument/2006/relationships/image" Target="media/image126.wmf"/><Relationship Id="rId297" Type="http://schemas.openxmlformats.org/officeDocument/2006/relationships/image" Target="media/image147.wmf"/><Relationship Id="rId462" Type="http://schemas.openxmlformats.org/officeDocument/2006/relationships/oleObject" Target="embeddings/oleObject228.bin"/><Relationship Id="rId518" Type="http://schemas.openxmlformats.org/officeDocument/2006/relationships/oleObject" Target="embeddings/oleObject256.bin"/><Relationship Id="rId115" Type="http://schemas.openxmlformats.org/officeDocument/2006/relationships/image" Target="media/image56.wmf"/><Relationship Id="rId157" Type="http://schemas.openxmlformats.org/officeDocument/2006/relationships/image" Target="media/image77.wmf"/><Relationship Id="rId322" Type="http://schemas.openxmlformats.org/officeDocument/2006/relationships/oleObject" Target="embeddings/oleObject158.bin"/><Relationship Id="rId364" Type="http://schemas.openxmlformats.org/officeDocument/2006/relationships/oleObject" Target="embeddings/oleObject179.bin"/><Relationship Id="rId61" Type="http://schemas.openxmlformats.org/officeDocument/2006/relationships/oleObject" Target="embeddings/oleObject28.bin"/><Relationship Id="rId199" Type="http://schemas.openxmlformats.org/officeDocument/2006/relationships/image" Target="media/image98.wmf"/><Relationship Id="rId571" Type="http://schemas.openxmlformats.org/officeDocument/2006/relationships/image" Target="media/image284.wmf"/><Relationship Id="rId19" Type="http://schemas.openxmlformats.org/officeDocument/2006/relationships/oleObject" Target="embeddings/oleObject7.bin"/><Relationship Id="rId224" Type="http://schemas.openxmlformats.org/officeDocument/2006/relationships/oleObject" Target="embeddings/oleObject109.bin"/><Relationship Id="rId266" Type="http://schemas.openxmlformats.org/officeDocument/2006/relationships/oleObject" Target="embeddings/oleObject130.bin"/><Relationship Id="rId431" Type="http://schemas.openxmlformats.org/officeDocument/2006/relationships/image" Target="media/image214.wmf"/><Relationship Id="rId473" Type="http://schemas.openxmlformats.org/officeDocument/2006/relationships/image" Target="media/image235.wmf"/><Relationship Id="rId529" Type="http://schemas.openxmlformats.org/officeDocument/2006/relationships/image" Target="media/image263.wmf"/><Relationship Id="rId30" Type="http://schemas.openxmlformats.org/officeDocument/2006/relationships/image" Target="media/image13.wmf"/><Relationship Id="rId126" Type="http://schemas.openxmlformats.org/officeDocument/2006/relationships/oleObject" Target="embeddings/oleObject60.bin"/><Relationship Id="rId168" Type="http://schemas.openxmlformats.org/officeDocument/2006/relationships/oleObject" Target="embeddings/oleObject81.bin"/><Relationship Id="rId333" Type="http://schemas.openxmlformats.org/officeDocument/2006/relationships/image" Target="media/image165.wmf"/><Relationship Id="rId540" Type="http://schemas.openxmlformats.org/officeDocument/2006/relationships/oleObject" Target="embeddings/oleObject267.bin"/><Relationship Id="rId72" Type="http://schemas.openxmlformats.org/officeDocument/2006/relationships/image" Target="media/image34.wmf"/><Relationship Id="rId375" Type="http://schemas.openxmlformats.org/officeDocument/2006/relationships/image" Target="media/image186.wmf"/><Relationship Id="rId582" Type="http://schemas.openxmlformats.org/officeDocument/2006/relationships/oleObject" Target="embeddings/oleObject288.bin"/><Relationship Id="rId3" Type="http://schemas.openxmlformats.org/officeDocument/2006/relationships/styles" Target="styles.xml"/><Relationship Id="rId235" Type="http://schemas.openxmlformats.org/officeDocument/2006/relationships/image" Target="media/image116.wmf"/><Relationship Id="rId277" Type="http://schemas.openxmlformats.org/officeDocument/2006/relationships/image" Target="media/image137.wmf"/><Relationship Id="rId400" Type="http://schemas.openxmlformats.org/officeDocument/2006/relationships/oleObject" Target="embeddings/oleObject197.bin"/><Relationship Id="rId442" Type="http://schemas.openxmlformats.org/officeDocument/2006/relationships/oleObject" Target="embeddings/oleObject218.bin"/><Relationship Id="rId484" Type="http://schemas.openxmlformats.org/officeDocument/2006/relationships/oleObject" Target="embeddings/oleObject239.bin"/><Relationship Id="rId137" Type="http://schemas.openxmlformats.org/officeDocument/2006/relationships/image" Target="media/image67.wmf"/><Relationship Id="rId302" Type="http://schemas.openxmlformats.org/officeDocument/2006/relationships/oleObject" Target="embeddings/oleObject148.bin"/><Relationship Id="rId344" Type="http://schemas.openxmlformats.org/officeDocument/2006/relationships/oleObject" Target="embeddings/oleObject169.bin"/><Relationship Id="rId41" Type="http://schemas.openxmlformats.org/officeDocument/2006/relationships/oleObject" Target="embeddings/oleObject18.bin"/><Relationship Id="rId83" Type="http://schemas.openxmlformats.org/officeDocument/2006/relationships/oleObject" Target="embeddings/oleObject39.bin"/><Relationship Id="rId179" Type="http://schemas.openxmlformats.org/officeDocument/2006/relationships/image" Target="media/image88.wmf"/><Relationship Id="rId386" Type="http://schemas.openxmlformats.org/officeDocument/2006/relationships/oleObject" Target="embeddings/oleObject190.bin"/><Relationship Id="rId551" Type="http://schemas.openxmlformats.org/officeDocument/2006/relationships/image" Target="media/image274.wmf"/><Relationship Id="rId593" Type="http://schemas.openxmlformats.org/officeDocument/2006/relationships/image" Target="media/image295.wmf"/><Relationship Id="rId607" Type="http://schemas.openxmlformats.org/officeDocument/2006/relationships/image" Target="media/image302.wmf"/><Relationship Id="rId190" Type="http://schemas.openxmlformats.org/officeDocument/2006/relationships/oleObject" Target="embeddings/oleObject92.bin"/><Relationship Id="rId204" Type="http://schemas.openxmlformats.org/officeDocument/2006/relationships/oleObject" Target="embeddings/oleObject99.bin"/><Relationship Id="rId246" Type="http://schemas.openxmlformats.org/officeDocument/2006/relationships/oleObject" Target="embeddings/oleObject120.bin"/><Relationship Id="rId288" Type="http://schemas.openxmlformats.org/officeDocument/2006/relationships/oleObject" Target="embeddings/oleObject141.bin"/><Relationship Id="rId411" Type="http://schemas.openxmlformats.org/officeDocument/2006/relationships/image" Target="media/image204.wmf"/><Relationship Id="rId453" Type="http://schemas.openxmlformats.org/officeDocument/2006/relationships/image" Target="media/image225.wmf"/><Relationship Id="rId509" Type="http://schemas.openxmlformats.org/officeDocument/2006/relationships/image" Target="media/image253.wmf"/><Relationship Id="rId106" Type="http://schemas.openxmlformats.org/officeDocument/2006/relationships/oleObject" Target="embeddings/oleObject50.bin"/><Relationship Id="rId313" Type="http://schemas.openxmlformats.org/officeDocument/2006/relationships/image" Target="media/image155.wmf"/><Relationship Id="rId495" Type="http://schemas.openxmlformats.org/officeDocument/2006/relationships/image" Target="media/image246.wmf"/><Relationship Id="rId10" Type="http://schemas.openxmlformats.org/officeDocument/2006/relationships/image" Target="media/image3.wmf"/><Relationship Id="rId52" Type="http://schemas.openxmlformats.org/officeDocument/2006/relationships/image" Target="media/image24.wmf"/><Relationship Id="rId94" Type="http://schemas.openxmlformats.org/officeDocument/2006/relationships/oleObject" Target="embeddings/oleObject44.bin"/><Relationship Id="rId148" Type="http://schemas.openxmlformats.org/officeDocument/2006/relationships/oleObject" Target="embeddings/oleObject71.bin"/><Relationship Id="rId355" Type="http://schemas.openxmlformats.org/officeDocument/2006/relationships/image" Target="media/image176.wmf"/><Relationship Id="rId397" Type="http://schemas.openxmlformats.org/officeDocument/2006/relationships/image" Target="media/image197.wmf"/><Relationship Id="rId520" Type="http://schemas.openxmlformats.org/officeDocument/2006/relationships/oleObject" Target="embeddings/oleObject257.bin"/><Relationship Id="rId562" Type="http://schemas.openxmlformats.org/officeDocument/2006/relationships/oleObject" Target="embeddings/oleObject278.bin"/><Relationship Id="rId618" Type="http://schemas.openxmlformats.org/officeDocument/2006/relationships/theme" Target="theme/theme1.xml"/><Relationship Id="rId215" Type="http://schemas.openxmlformats.org/officeDocument/2006/relationships/image" Target="media/image106.wmf"/><Relationship Id="rId257" Type="http://schemas.openxmlformats.org/officeDocument/2006/relationships/image" Target="media/image127.wmf"/><Relationship Id="rId422" Type="http://schemas.openxmlformats.org/officeDocument/2006/relationships/oleObject" Target="embeddings/oleObject208.bin"/><Relationship Id="rId464" Type="http://schemas.openxmlformats.org/officeDocument/2006/relationships/oleObject" Target="embeddings/oleObject229.bin"/><Relationship Id="rId299" Type="http://schemas.openxmlformats.org/officeDocument/2006/relationships/image" Target="media/image148.wmf"/><Relationship Id="rId63" Type="http://schemas.openxmlformats.org/officeDocument/2006/relationships/oleObject" Target="embeddings/oleObject29.bin"/><Relationship Id="rId159" Type="http://schemas.openxmlformats.org/officeDocument/2006/relationships/image" Target="media/image78.wmf"/><Relationship Id="rId366" Type="http://schemas.openxmlformats.org/officeDocument/2006/relationships/oleObject" Target="embeddings/oleObject180.bin"/><Relationship Id="rId573" Type="http://schemas.openxmlformats.org/officeDocument/2006/relationships/image" Target="media/image285.wmf"/><Relationship Id="rId226" Type="http://schemas.openxmlformats.org/officeDocument/2006/relationships/oleObject" Target="embeddings/oleObject110.bin"/><Relationship Id="rId433" Type="http://schemas.openxmlformats.org/officeDocument/2006/relationships/image" Target="media/image215.wmf"/><Relationship Id="rId74" Type="http://schemas.openxmlformats.org/officeDocument/2006/relationships/image" Target="media/image35.wmf"/><Relationship Id="rId377" Type="http://schemas.openxmlformats.org/officeDocument/2006/relationships/image" Target="media/image187.wmf"/><Relationship Id="rId500" Type="http://schemas.openxmlformats.org/officeDocument/2006/relationships/oleObject" Target="embeddings/oleObject247.bin"/><Relationship Id="rId584" Type="http://schemas.openxmlformats.org/officeDocument/2006/relationships/oleObject" Target="embeddings/oleObject289.bin"/><Relationship Id="rId5" Type="http://schemas.openxmlformats.org/officeDocument/2006/relationships/webSettings" Target="webSettings.xml"/><Relationship Id="rId237" Type="http://schemas.openxmlformats.org/officeDocument/2006/relationships/image" Target="media/image117.wmf"/><Relationship Id="rId444" Type="http://schemas.openxmlformats.org/officeDocument/2006/relationships/oleObject" Target="embeddings/oleObject219.bin"/><Relationship Id="rId290" Type="http://schemas.openxmlformats.org/officeDocument/2006/relationships/oleObject" Target="embeddings/oleObject142.bin"/><Relationship Id="rId304" Type="http://schemas.openxmlformats.org/officeDocument/2006/relationships/oleObject" Target="embeddings/oleObject149.bin"/><Relationship Id="rId388" Type="http://schemas.openxmlformats.org/officeDocument/2006/relationships/oleObject" Target="embeddings/oleObject191.bin"/><Relationship Id="rId511" Type="http://schemas.openxmlformats.org/officeDocument/2006/relationships/image" Target="media/image254.wmf"/><Relationship Id="rId609" Type="http://schemas.openxmlformats.org/officeDocument/2006/relationships/image" Target="media/image303.wmf"/><Relationship Id="rId85" Type="http://schemas.openxmlformats.org/officeDocument/2006/relationships/oleObject" Target="embeddings/oleObject40.bin"/><Relationship Id="rId150" Type="http://schemas.openxmlformats.org/officeDocument/2006/relationships/oleObject" Target="embeddings/oleObject72.bin"/><Relationship Id="rId595" Type="http://schemas.openxmlformats.org/officeDocument/2006/relationships/image" Target="media/image296.wmf"/><Relationship Id="rId248" Type="http://schemas.openxmlformats.org/officeDocument/2006/relationships/oleObject" Target="embeddings/oleObject121.bin"/><Relationship Id="rId455" Type="http://schemas.openxmlformats.org/officeDocument/2006/relationships/image" Target="media/image226.wmf"/><Relationship Id="rId12" Type="http://schemas.openxmlformats.org/officeDocument/2006/relationships/image" Target="media/image4.wmf"/><Relationship Id="rId108" Type="http://schemas.openxmlformats.org/officeDocument/2006/relationships/oleObject" Target="embeddings/oleObject51.bin"/><Relationship Id="rId315" Type="http://schemas.openxmlformats.org/officeDocument/2006/relationships/image" Target="media/image156.wmf"/><Relationship Id="rId522" Type="http://schemas.openxmlformats.org/officeDocument/2006/relationships/oleObject" Target="embeddings/oleObject258.bin"/><Relationship Id="rId96" Type="http://schemas.openxmlformats.org/officeDocument/2006/relationships/oleObject" Target="embeddings/oleObject45.bin"/><Relationship Id="rId161" Type="http://schemas.openxmlformats.org/officeDocument/2006/relationships/image" Target="media/image79.wmf"/><Relationship Id="rId399" Type="http://schemas.openxmlformats.org/officeDocument/2006/relationships/image" Target="media/image198.wmf"/><Relationship Id="rId259" Type="http://schemas.openxmlformats.org/officeDocument/2006/relationships/image" Target="media/image128.wmf"/><Relationship Id="rId466" Type="http://schemas.openxmlformats.org/officeDocument/2006/relationships/oleObject" Target="embeddings/oleObject230.bin"/><Relationship Id="rId23" Type="http://schemas.openxmlformats.org/officeDocument/2006/relationships/oleObject" Target="embeddings/oleObject9.bin"/><Relationship Id="rId119" Type="http://schemas.openxmlformats.org/officeDocument/2006/relationships/image" Target="media/image58.wmf"/><Relationship Id="rId326" Type="http://schemas.openxmlformats.org/officeDocument/2006/relationships/oleObject" Target="embeddings/oleObject160.bin"/><Relationship Id="rId533" Type="http://schemas.openxmlformats.org/officeDocument/2006/relationships/image" Target="media/image265.wmf"/><Relationship Id="rId172" Type="http://schemas.openxmlformats.org/officeDocument/2006/relationships/oleObject" Target="embeddings/oleObject83.bin"/><Relationship Id="rId477" Type="http://schemas.openxmlformats.org/officeDocument/2006/relationships/image" Target="media/image237.wmf"/><Relationship Id="rId600" Type="http://schemas.openxmlformats.org/officeDocument/2006/relationships/oleObject" Target="embeddings/oleObject297.bin"/><Relationship Id="rId337" Type="http://schemas.openxmlformats.org/officeDocument/2006/relationships/image" Target="media/image167.wmf"/><Relationship Id="rId34" Type="http://schemas.openxmlformats.org/officeDocument/2006/relationships/image" Target="media/image15.wmf"/><Relationship Id="rId544" Type="http://schemas.openxmlformats.org/officeDocument/2006/relationships/oleObject" Target="embeddings/oleObject269.bin"/><Relationship Id="rId183" Type="http://schemas.openxmlformats.org/officeDocument/2006/relationships/image" Target="media/image90.wmf"/><Relationship Id="rId390" Type="http://schemas.openxmlformats.org/officeDocument/2006/relationships/oleObject" Target="embeddings/oleObject192.bin"/><Relationship Id="rId404" Type="http://schemas.openxmlformats.org/officeDocument/2006/relationships/oleObject" Target="embeddings/oleObject199.bin"/><Relationship Id="rId611" Type="http://schemas.openxmlformats.org/officeDocument/2006/relationships/image" Target="media/image304.wmf"/><Relationship Id="rId250" Type="http://schemas.openxmlformats.org/officeDocument/2006/relationships/oleObject" Target="embeddings/oleObject122.bin"/><Relationship Id="rId488" Type="http://schemas.openxmlformats.org/officeDocument/2006/relationships/oleObject" Target="embeddings/oleObject241.bin"/><Relationship Id="rId45" Type="http://schemas.openxmlformats.org/officeDocument/2006/relationships/oleObject" Target="embeddings/oleObject20.bin"/><Relationship Id="rId110" Type="http://schemas.openxmlformats.org/officeDocument/2006/relationships/oleObject" Target="embeddings/oleObject52.bin"/><Relationship Id="rId348" Type="http://schemas.openxmlformats.org/officeDocument/2006/relationships/oleObject" Target="embeddings/oleObject171.bin"/><Relationship Id="rId555" Type="http://schemas.openxmlformats.org/officeDocument/2006/relationships/image" Target="media/image276.wmf"/><Relationship Id="rId194" Type="http://schemas.openxmlformats.org/officeDocument/2006/relationships/oleObject" Target="embeddings/oleObject94.bin"/><Relationship Id="rId208" Type="http://schemas.openxmlformats.org/officeDocument/2006/relationships/oleObject" Target="embeddings/oleObject101.bin"/><Relationship Id="rId415" Type="http://schemas.openxmlformats.org/officeDocument/2006/relationships/image" Target="media/image206.wmf"/><Relationship Id="rId261" Type="http://schemas.openxmlformats.org/officeDocument/2006/relationships/image" Target="media/image129.wmf"/><Relationship Id="rId499" Type="http://schemas.openxmlformats.org/officeDocument/2006/relationships/image" Target="media/image248.wmf"/><Relationship Id="rId56" Type="http://schemas.openxmlformats.org/officeDocument/2006/relationships/image" Target="media/image26.wmf"/><Relationship Id="rId359" Type="http://schemas.openxmlformats.org/officeDocument/2006/relationships/image" Target="media/image178.wmf"/><Relationship Id="rId566" Type="http://schemas.openxmlformats.org/officeDocument/2006/relationships/oleObject" Target="embeddings/oleObject280.bin"/><Relationship Id="rId121" Type="http://schemas.openxmlformats.org/officeDocument/2006/relationships/image" Target="media/image59.wmf"/><Relationship Id="rId219" Type="http://schemas.openxmlformats.org/officeDocument/2006/relationships/image" Target="media/image108.wmf"/><Relationship Id="rId426" Type="http://schemas.openxmlformats.org/officeDocument/2006/relationships/oleObject" Target="embeddings/oleObject210.bin"/><Relationship Id="rId67" Type="http://schemas.openxmlformats.org/officeDocument/2006/relationships/oleObject" Target="embeddings/oleObject31.bin"/><Relationship Id="rId272" Type="http://schemas.openxmlformats.org/officeDocument/2006/relationships/oleObject" Target="embeddings/oleObject133.bin"/><Relationship Id="rId577" Type="http://schemas.openxmlformats.org/officeDocument/2006/relationships/image" Target="media/image287.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2275</Words>
  <Characters>12973</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15218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Võ Anh Dũng</cp:lastModifiedBy>
  <cp:revision>2</cp:revision>
  <dcterms:created xsi:type="dcterms:W3CDTF">2013-12-23T23:15:00Z</dcterms:created>
  <dcterms:modified xsi:type="dcterms:W3CDTF">2025-02-23T07:42:00Z</dcterms:modified>
  <cp:category/>
</cp:coreProperties>
</file>